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D82" w:rsidRPr="00D0016F" w:rsidRDefault="000E5D82" w:rsidP="003E3BBB">
      <w:pPr>
        <w:spacing w:line="560" w:lineRule="exact"/>
        <w:rPr>
          <w:rFonts w:ascii="方正黑体_GBK" w:eastAsia="方正黑体_GBK"/>
          <w:color w:val="000000"/>
          <w:kern w:val="0"/>
          <w:sz w:val="32"/>
          <w:szCs w:val="32"/>
        </w:rPr>
      </w:pPr>
      <w:r w:rsidRPr="00D0016F">
        <w:rPr>
          <w:rFonts w:ascii="方正黑体_GBK" w:eastAsia="方正黑体_GBK" w:hint="eastAsia"/>
          <w:color w:val="000000"/>
          <w:kern w:val="0"/>
          <w:sz w:val="32"/>
          <w:szCs w:val="32"/>
        </w:rPr>
        <w:t>附件</w:t>
      </w:r>
      <w:r>
        <w:rPr>
          <w:rFonts w:ascii="方正黑体_GBK" w:eastAsia="方正黑体_GBK"/>
          <w:color w:val="000000"/>
          <w:kern w:val="0"/>
          <w:sz w:val="32"/>
          <w:szCs w:val="32"/>
        </w:rPr>
        <w:t>3</w:t>
      </w:r>
    </w:p>
    <w:p w:rsidR="000E5D82" w:rsidRPr="00F84F53" w:rsidRDefault="000E5D82" w:rsidP="003E3BBB">
      <w:pPr>
        <w:spacing w:line="560" w:lineRule="exact"/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1575"/>
      </w:tblGrid>
      <w:tr w:rsidR="000E5D82" w:rsidRPr="00F84F53" w:rsidTr="00A01A89">
        <w:trPr>
          <w:trHeight w:val="624"/>
        </w:trPr>
        <w:tc>
          <w:tcPr>
            <w:tcW w:w="94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b/>
                <w:bCs/>
                <w:sz w:val="28"/>
              </w:rPr>
            </w:pPr>
            <w:r w:rsidRPr="00F84F53">
              <w:rPr>
                <w:rFonts w:hint="eastAsia"/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b/>
                <w:bCs/>
                <w:sz w:val="28"/>
              </w:rPr>
            </w:pPr>
          </w:p>
        </w:tc>
      </w:tr>
      <w:tr w:rsidR="000E5D82" w:rsidRPr="00F84F53" w:rsidTr="00A01A89">
        <w:trPr>
          <w:trHeight w:val="624"/>
        </w:trPr>
        <w:tc>
          <w:tcPr>
            <w:tcW w:w="94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b/>
                <w:bCs/>
                <w:sz w:val="28"/>
              </w:rPr>
            </w:pPr>
            <w:r w:rsidRPr="00F84F53">
              <w:rPr>
                <w:rFonts w:hint="eastAsia"/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b/>
                <w:bCs/>
                <w:sz w:val="28"/>
              </w:rPr>
            </w:pPr>
          </w:p>
        </w:tc>
      </w:tr>
    </w:tbl>
    <w:p w:rsidR="000E5D82" w:rsidRPr="00F84F53" w:rsidRDefault="000E5D82" w:rsidP="003E3BBB">
      <w:pPr>
        <w:spacing w:line="560" w:lineRule="exact"/>
        <w:rPr>
          <w:rFonts w:eastAsia="华文中宋"/>
          <w:b/>
          <w:bCs/>
          <w:sz w:val="32"/>
        </w:rPr>
      </w:pPr>
    </w:p>
    <w:p w:rsidR="000E5D82" w:rsidRPr="00F84F53" w:rsidRDefault="000E5D82" w:rsidP="003E3BBB">
      <w:pPr>
        <w:snapToGrid w:val="0"/>
        <w:jc w:val="center"/>
        <w:rPr>
          <w:rFonts w:eastAsia="华文中宋"/>
          <w:b/>
          <w:bCs/>
          <w:color w:val="000000"/>
          <w:sz w:val="52"/>
        </w:rPr>
      </w:pPr>
      <w:r w:rsidRPr="00F84F53">
        <w:rPr>
          <w:rFonts w:eastAsia="华文中宋" w:hint="eastAsia"/>
          <w:b/>
          <w:bCs/>
          <w:color w:val="000000"/>
          <w:spacing w:val="50"/>
          <w:kern w:val="0"/>
          <w:sz w:val="52"/>
        </w:rPr>
        <w:t>成都市教育科研课</w:t>
      </w:r>
      <w:r w:rsidRPr="00F84F53">
        <w:rPr>
          <w:rFonts w:eastAsia="华文中宋" w:hint="eastAsia"/>
          <w:b/>
          <w:bCs/>
          <w:color w:val="000000"/>
          <w:spacing w:val="2"/>
          <w:kern w:val="0"/>
          <w:sz w:val="52"/>
        </w:rPr>
        <w:t>题</w:t>
      </w:r>
    </w:p>
    <w:p w:rsidR="000E5D82" w:rsidRPr="00F84F53" w:rsidRDefault="000E5D82" w:rsidP="003E3BBB">
      <w:pPr>
        <w:snapToGrid w:val="0"/>
        <w:jc w:val="center"/>
        <w:rPr>
          <w:rFonts w:eastAsia="黑体"/>
          <w:b/>
          <w:bCs/>
          <w:color w:val="000000"/>
          <w:sz w:val="72"/>
        </w:rPr>
      </w:pPr>
      <w:r w:rsidRPr="00F84F53">
        <w:rPr>
          <w:rFonts w:eastAsia="黑体" w:hint="eastAsia"/>
          <w:b/>
          <w:bCs/>
          <w:color w:val="000000"/>
          <w:sz w:val="72"/>
        </w:rPr>
        <w:t>申请书</w:t>
      </w:r>
      <w:r w:rsidRPr="00F84F53">
        <w:rPr>
          <w:rFonts w:eastAsia="黑体"/>
          <w:b/>
          <w:bCs/>
          <w:color w:val="000000"/>
          <w:sz w:val="72"/>
        </w:rPr>
        <w:t>·</w:t>
      </w:r>
      <w:r w:rsidRPr="00F84F53">
        <w:rPr>
          <w:rFonts w:eastAsia="黑体" w:hint="eastAsia"/>
          <w:b/>
          <w:bCs/>
          <w:color w:val="000000"/>
          <w:sz w:val="72"/>
        </w:rPr>
        <w:t>评审表</w:t>
      </w:r>
    </w:p>
    <w:p w:rsidR="000E5D82" w:rsidRPr="00F84F53" w:rsidRDefault="000E5D82" w:rsidP="003E3BBB">
      <w:pPr>
        <w:spacing w:line="560" w:lineRule="exact"/>
        <w:rPr>
          <w:rFonts w:eastAsia="黑体"/>
          <w:b/>
          <w:bCs/>
          <w:color w:val="000000"/>
          <w:sz w:val="72"/>
        </w:rPr>
      </w:pPr>
    </w:p>
    <w:p w:rsidR="000E5D82" w:rsidRPr="00F84F53" w:rsidRDefault="000E5D82" w:rsidP="003E3BBB">
      <w:pPr>
        <w:spacing w:line="560" w:lineRule="exact"/>
        <w:rPr>
          <w:rFonts w:eastAsia="华文中宋"/>
          <w:b/>
          <w:bCs/>
          <w:kern w:val="0"/>
          <w:sz w:val="32"/>
        </w:rPr>
      </w:pPr>
    </w:p>
    <w:p w:rsidR="000E5D82" w:rsidRPr="00F84F53" w:rsidRDefault="000E5D82" w:rsidP="000B2648">
      <w:pPr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pacing w:val="54"/>
          <w:kern w:val="0"/>
          <w:sz w:val="32"/>
        </w:rPr>
        <w:t>申请类</w:t>
      </w:r>
      <w:r w:rsidRPr="00F84F53">
        <w:rPr>
          <w:rFonts w:eastAsia="华文中宋" w:hint="eastAsia"/>
          <w:b/>
          <w:bCs/>
          <w:spacing w:val="-1"/>
          <w:kern w:val="0"/>
          <w:sz w:val="32"/>
        </w:rPr>
        <w:t>别</w:t>
      </w:r>
      <w:r w:rsidRPr="00F84F53">
        <w:rPr>
          <w:rFonts w:eastAsia="华文中宋" w:hint="eastAsia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                 </w:t>
      </w:r>
    </w:p>
    <w:p w:rsidR="000E5D82" w:rsidRPr="00F84F53" w:rsidRDefault="000E5D82" w:rsidP="000B2648">
      <w:pPr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pacing w:val="54"/>
          <w:kern w:val="0"/>
          <w:sz w:val="32"/>
        </w:rPr>
        <w:t>课题名</w:t>
      </w:r>
      <w:r w:rsidRPr="00F84F53">
        <w:rPr>
          <w:rFonts w:eastAsia="华文中宋" w:hint="eastAsia"/>
          <w:b/>
          <w:bCs/>
          <w:spacing w:val="-1"/>
          <w:kern w:val="0"/>
          <w:sz w:val="32"/>
        </w:rPr>
        <w:t>称</w:t>
      </w:r>
      <w:r w:rsidRPr="00F84F53">
        <w:rPr>
          <w:rFonts w:eastAsia="华文中宋" w:hint="eastAsia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                 </w:t>
      </w:r>
    </w:p>
    <w:p w:rsidR="000E5D82" w:rsidRPr="00F84F53" w:rsidRDefault="000E5D82" w:rsidP="000B2648">
      <w:pPr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z w:val="32"/>
        </w:rPr>
        <w:t>课题申请人：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                 </w:t>
      </w:r>
    </w:p>
    <w:p w:rsidR="000E5D82" w:rsidRDefault="000E5D82" w:rsidP="000B2648">
      <w:pPr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z w:val="32"/>
        </w:rPr>
        <w:t>课题负责人：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                 </w:t>
      </w:r>
    </w:p>
    <w:p w:rsidR="000E5D82" w:rsidRPr="009A3C9D" w:rsidRDefault="000E5D82" w:rsidP="000B2648">
      <w:pPr>
        <w:tabs>
          <w:tab w:val="left" w:pos="3240"/>
        </w:tabs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8A3465">
        <w:rPr>
          <w:rFonts w:eastAsia="华文中宋" w:hint="eastAsia"/>
          <w:b/>
          <w:bCs/>
          <w:sz w:val="32"/>
        </w:rPr>
        <w:t>申</w:t>
      </w:r>
      <w:r>
        <w:rPr>
          <w:rFonts w:eastAsia="华文中宋"/>
          <w:b/>
          <w:bCs/>
          <w:sz w:val="32"/>
        </w:rPr>
        <w:t xml:space="preserve"> </w:t>
      </w:r>
      <w:r w:rsidRPr="008A3465">
        <w:rPr>
          <w:rFonts w:eastAsia="华文中宋" w:hint="eastAsia"/>
          <w:b/>
          <w:bCs/>
          <w:sz w:val="32"/>
        </w:rPr>
        <w:t>报</w:t>
      </w:r>
      <w:r>
        <w:rPr>
          <w:rFonts w:eastAsia="华文中宋"/>
          <w:b/>
          <w:bCs/>
          <w:sz w:val="32"/>
        </w:rPr>
        <w:t xml:space="preserve"> </w:t>
      </w:r>
      <w:r w:rsidRPr="008A3465">
        <w:rPr>
          <w:rFonts w:eastAsia="华文中宋" w:hint="eastAsia"/>
          <w:b/>
          <w:bCs/>
          <w:sz w:val="32"/>
        </w:rPr>
        <w:t>单位</w:t>
      </w:r>
      <w:r>
        <w:rPr>
          <w:rFonts w:eastAsia="华文中宋" w:hint="eastAsia"/>
          <w:b/>
          <w:bCs/>
          <w:sz w:val="32"/>
        </w:rPr>
        <w:t>：</w:t>
      </w:r>
      <w:r>
        <w:rPr>
          <w:rFonts w:eastAsia="华文中宋"/>
          <w:b/>
          <w:bCs/>
          <w:sz w:val="32"/>
          <w:u w:val="single"/>
        </w:rPr>
        <w:t xml:space="preserve">                                 </w:t>
      </w:r>
    </w:p>
    <w:p w:rsidR="000E5D82" w:rsidRPr="00F84F53" w:rsidRDefault="000E5D82" w:rsidP="000B2648">
      <w:pPr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pacing w:val="54"/>
          <w:kern w:val="0"/>
          <w:sz w:val="32"/>
        </w:rPr>
        <w:t>责任单</w:t>
      </w:r>
      <w:r w:rsidRPr="00F84F53">
        <w:rPr>
          <w:rFonts w:eastAsia="华文中宋" w:hint="eastAsia"/>
          <w:b/>
          <w:bCs/>
          <w:spacing w:val="-1"/>
          <w:kern w:val="0"/>
          <w:sz w:val="32"/>
        </w:rPr>
        <w:t>位</w:t>
      </w:r>
      <w:r w:rsidRPr="00F84F53">
        <w:rPr>
          <w:rFonts w:eastAsia="华文中宋" w:hint="eastAsia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                 </w:t>
      </w:r>
    </w:p>
    <w:p w:rsidR="000E5D82" w:rsidRPr="00F84F53" w:rsidRDefault="000E5D82" w:rsidP="000B2648">
      <w:pPr>
        <w:spacing w:line="560" w:lineRule="exact"/>
        <w:ind w:leftChars="306" w:left="31680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pacing w:val="54"/>
          <w:kern w:val="0"/>
          <w:sz w:val="32"/>
        </w:rPr>
        <w:t>填表日</w:t>
      </w:r>
      <w:r w:rsidRPr="00F84F53">
        <w:rPr>
          <w:rFonts w:eastAsia="华文中宋" w:hint="eastAsia"/>
          <w:b/>
          <w:bCs/>
          <w:spacing w:val="-1"/>
          <w:kern w:val="0"/>
          <w:sz w:val="32"/>
        </w:rPr>
        <w:t>期</w:t>
      </w:r>
      <w:r w:rsidRPr="00F84F53">
        <w:rPr>
          <w:rFonts w:eastAsia="华文中宋" w:hint="eastAsia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                 </w:t>
      </w:r>
    </w:p>
    <w:p w:rsidR="000E5D82" w:rsidRPr="00F84F53" w:rsidRDefault="000E5D82" w:rsidP="003E3BBB">
      <w:pPr>
        <w:spacing w:line="560" w:lineRule="exact"/>
        <w:rPr>
          <w:rFonts w:eastAsia="楷体_GB2312"/>
          <w:b/>
          <w:bCs/>
          <w:sz w:val="32"/>
        </w:rPr>
      </w:pPr>
    </w:p>
    <w:p w:rsidR="000E5D82" w:rsidRPr="00F84F53" w:rsidRDefault="000E5D82" w:rsidP="003E3BBB">
      <w:pPr>
        <w:spacing w:line="560" w:lineRule="exact"/>
        <w:rPr>
          <w:rFonts w:eastAsia="楷体_GB2312"/>
          <w:b/>
          <w:bCs/>
          <w:sz w:val="32"/>
        </w:rPr>
      </w:pPr>
    </w:p>
    <w:p w:rsidR="000E5D82" w:rsidRPr="00F84F53" w:rsidRDefault="000E5D82" w:rsidP="003E3BBB">
      <w:pPr>
        <w:spacing w:line="560" w:lineRule="exact"/>
        <w:jc w:val="right"/>
        <w:rPr>
          <w:b/>
          <w:bCs/>
          <w:sz w:val="32"/>
        </w:rPr>
      </w:pPr>
      <w:r w:rsidRPr="00F84F53">
        <w:rPr>
          <w:rFonts w:hint="eastAsia"/>
          <w:b/>
          <w:bCs/>
          <w:sz w:val="32"/>
        </w:rPr>
        <w:t>成都市教育科学规划领导小组办公室</w:t>
      </w:r>
      <w:r w:rsidRPr="00F84F53">
        <w:rPr>
          <w:b/>
          <w:bCs/>
          <w:sz w:val="32"/>
        </w:rPr>
        <w:t xml:space="preserve"> </w:t>
      </w:r>
      <w:r w:rsidRPr="00F84F53">
        <w:rPr>
          <w:rFonts w:hint="eastAsia"/>
          <w:b/>
          <w:bCs/>
          <w:sz w:val="32"/>
        </w:rPr>
        <w:t>制</w:t>
      </w:r>
    </w:p>
    <w:p w:rsidR="000E5D82" w:rsidRPr="00F84F53" w:rsidRDefault="000E5D82" w:rsidP="003E3BBB">
      <w:pPr>
        <w:spacing w:line="560" w:lineRule="exact"/>
        <w:jc w:val="right"/>
        <w:rPr>
          <w:b/>
          <w:bCs/>
          <w:sz w:val="32"/>
        </w:rPr>
      </w:pPr>
      <w:r w:rsidRPr="00F84F53">
        <w:rPr>
          <w:b/>
          <w:bCs/>
          <w:sz w:val="32"/>
        </w:rPr>
        <w:t>201</w:t>
      </w:r>
      <w:r>
        <w:rPr>
          <w:b/>
          <w:bCs/>
          <w:sz w:val="32"/>
        </w:rPr>
        <w:t>5</w:t>
      </w:r>
      <w:r w:rsidRPr="00F84F53">
        <w:rPr>
          <w:rFonts w:hint="eastAsia"/>
          <w:b/>
          <w:bCs/>
          <w:sz w:val="32"/>
        </w:rPr>
        <w:t>年</w:t>
      </w:r>
      <w:r w:rsidRPr="00F84F53">
        <w:rPr>
          <w:b/>
          <w:bCs/>
          <w:sz w:val="32"/>
        </w:rPr>
        <w:t>4</w:t>
      </w:r>
      <w:r w:rsidRPr="00F84F53">
        <w:rPr>
          <w:rFonts w:hint="eastAsia"/>
          <w:b/>
          <w:bCs/>
          <w:sz w:val="32"/>
        </w:rPr>
        <w:t>月</w:t>
      </w:r>
    </w:p>
    <w:p w:rsidR="000E5D82" w:rsidRPr="00F84F53" w:rsidRDefault="000E5D82" w:rsidP="003E3BBB">
      <w:pPr>
        <w:keepNext/>
        <w:keepLines/>
        <w:spacing w:before="600" w:after="330" w:line="560" w:lineRule="exact"/>
        <w:jc w:val="center"/>
        <w:outlineLvl w:val="0"/>
        <w:rPr>
          <w:rFonts w:ascii="华文中宋" w:eastAsia="华文中宋" w:hAnsi="华文中宋"/>
          <w:b/>
          <w:bCs/>
          <w:kern w:val="44"/>
          <w:sz w:val="36"/>
          <w:szCs w:val="44"/>
        </w:rPr>
      </w:pPr>
      <w:r w:rsidRPr="00F84F53">
        <w:rPr>
          <w:b/>
          <w:bCs/>
          <w:kern w:val="44"/>
          <w:sz w:val="44"/>
          <w:szCs w:val="44"/>
        </w:rPr>
        <w:br w:type="page"/>
      </w:r>
      <w:r w:rsidRPr="00F84F53">
        <w:rPr>
          <w:rFonts w:ascii="华文中宋" w:eastAsia="华文中宋" w:hAnsi="华文中宋" w:hint="eastAsia"/>
          <w:b/>
          <w:bCs/>
          <w:kern w:val="44"/>
          <w:sz w:val="36"/>
          <w:szCs w:val="44"/>
        </w:rPr>
        <w:t>填表说明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一、本表请打印或用钢笔（签字笔）准确如实填写各项内容，打印（书写）字迹清晰、工整。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二、本表一式</w:t>
      </w:r>
      <w:r w:rsidRPr="00F84F53">
        <w:rPr>
          <w:rFonts w:ascii="宋体" w:hAnsi="宋体"/>
          <w:sz w:val="28"/>
        </w:rPr>
        <w:t>5</w:t>
      </w:r>
      <w:r w:rsidRPr="00F84F53">
        <w:rPr>
          <w:rFonts w:ascii="宋体" w:hAnsi="宋体" w:hint="eastAsia"/>
          <w:sz w:val="28"/>
        </w:rPr>
        <w:t>份，</w:t>
      </w:r>
      <w:r>
        <w:rPr>
          <w:rFonts w:ascii="宋体" w:hAnsi="宋体" w:hint="eastAsia"/>
          <w:sz w:val="28"/>
        </w:rPr>
        <w:t>以项目为单位装袋并在袋面写明申报单位、课题名称、申报类别、所在区（市）县（直属单位除外）</w:t>
      </w:r>
      <w:r w:rsidRPr="00F84F53">
        <w:rPr>
          <w:rFonts w:ascii="宋体" w:hAnsi="宋体" w:hint="eastAsia"/>
          <w:sz w:val="28"/>
        </w:rPr>
        <w:t>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三、封面上方</w:t>
      </w:r>
      <w:r w:rsidRPr="00F84F53">
        <w:rPr>
          <w:rFonts w:ascii="宋体" w:hAnsi="宋体"/>
          <w:sz w:val="28"/>
        </w:rPr>
        <w:t>2</w:t>
      </w:r>
      <w:r w:rsidRPr="00F84F53">
        <w:rPr>
          <w:rFonts w:ascii="宋体" w:hAnsi="宋体" w:hint="eastAsia"/>
          <w:sz w:val="28"/>
        </w:rPr>
        <w:t>个代码框申请人不填，其他栏目由申请人用中文填写。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四、申报类别：</w:t>
      </w:r>
      <w:r>
        <w:rPr>
          <w:rFonts w:ascii="宋体" w:hAnsi="宋体" w:hint="eastAsia"/>
          <w:sz w:val="28"/>
        </w:rPr>
        <w:t>重大课题、重点课题、一般课题（代码</w:t>
      </w:r>
      <w:r>
        <w:rPr>
          <w:rFonts w:ascii="宋体" w:hAnsi="宋体"/>
          <w:sz w:val="28"/>
        </w:rPr>
        <w:t>A.</w:t>
      </w:r>
      <w:r w:rsidRPr="00F84F53">
        <w:rPr>
          <w:rFonts w:ascii="宋体" w:hAnsi="宋体" w:hint="eastAsia"/>
          <w:sz w:val="28"/>
        </w:rPr>
        <w:t>调查</w:t>
      </w:r>
      <w:r>
        <w:rPr>
          <w:rFonts w:ascii="宋体" w:hAnsi="宋体" w:hint="eastAsia"/>
          <w:sz w:val="28"/>
        </w:rPr>
        <w:t>、</w:t>
      </w:r>
      <w:r w:rsidRPr="00F84F53">
        <w:rPr>
          <w:rFonts w:ascii="宋体" w:hAnsi="宋体" w:hint="eastAsia"/>
          <w:sz w:val="28"/>
        </w:rPr>
        <w:t>决策研究</w:t>
      </w:r>
      <w:r>
        <w:rPr>
          <w:rFonts w:ascii="宋体" w:hAnsi="宋体"/>
          <w:sz w:val="28"/>
        </w:rPr>
        <w:t>;B.</w:t>
      </w:r>
      <w:r>
        <w:rPr>
          <w:rFonts w:ascii="宋体" w:hAnsi="宋体" w:hint="eastAsia"/>
          <w:sz w:val="28"/>
        </w:rPr>
        <w:t>基础教育研究</w:t>
      </w:r>
      <w:r>
        <w:rPr>
          <w:rFonts w:ascii="宋体" w:hAnsi="宋体"/>
          <w:sz w:val="28"/>
        </w:rPr>
        <w:t>;C.</w:t>
      </w:r>
      <w:r w:rsidRPr="006756EF">
        <w:rPr>
          <w:rFonts w:ascii="宋体" w:hAnsi="宋体"/>
          <w:sz w:val="28"/>
        </w:rPr>
        <w:t xml:space="preserve"> </w:t>
      </w:r>
      <w:r w:rsidRPr="00F84F53">
        <w:rPr>
          <w:rFonts w:ascii="宋体" w:hAnsi="宋体" w:hint="eastAsia"/>
          <w:sz w:val="28"/>
        </w:rPr>
        <w:t>职业教育和成人教育研究</w:t>
      </w:r>
      <w:r>
        <w:rPr>
          <w:rFonts w:ascii="宋体" w:hAnsi="宋体"/>
          <w:sz w:val="28"/>
        </w:rPr>
        <w:t>;D.</w:t>
      </w:r>
      <w:r>
        <w:rPr>
          <w:rFonts w:ascii="宋体" w:hAnsi="宋体" w:hint="eastAsia"/>
          <w:sz w:val="28"/>
        </w:rPr>
        <w:t>其它）或专项课题（代码</w:t>
      </w:r>
      <w:r>
        <w:rPr>
          <w:rFonts w:ascii="宋体" w:hAnsi="宋体"/>
          <w:sz w:val="28"/>
        </w:rPr>
        <w:t>A.</w:t>
      </w:r>
      <w:r w:rsidRPr="00F84F53">
        <w:rPr>
          <w:rFonts w:ascii="宋体" w:hAnsi="宋体" w:hint="eastAsia"/>
          <w:sz w:val="28"/>
        </w:rPr>
        <w:t>调查和决策</w:t>
      </w:r>
      <w:r>
        <w:rPr>
          <w:rFonts w:ascii="宋体" w:hAnsi="宋体" w:hint="eastAsia"/>
          <w:sz w:val="28"/>
        </w:rPr>
        <w:t>专项</w:t>
      </w:r>
      <w:r w:rsidRPr="00F84F53">
        <w:rPr>
          <w:rFonts w:ascii="宋体" w:hAnsi="宋体" w:hint="eastAsia"/>
          <w:sz w:val="28"/>
        </w:rPr>
        <w:t>研究</w:t>
      </w:r>
      <w:r>
        <w:rPr>
          <w:rFonts w:ascii="宋体" w:hAnsi="宋体"/>
          <w:sz w:val="28"/>
        </w:rPr>
        <w:t>;B.</w:t>
      </w:r>
      <w:r w:rsidRPr="00F84F53">
        <w:rPr>
          <w:rFonts w:ascii="宋体" w:hAnsi="宋体" w:hint="eastAsia"/>
          <w:sz w:val="28"/>
        </w:rPr>
        <w:t>职业教育和成人教育</w:t>
      </w:r>
      <w:r>
        <w:rPr>
          <w:rFonts w:ascii="宋体" w:hAnsi="宋体" w:hint="eastAsia"/>
          <w:sz w:val="28"/>
        </w:rPr>
        <w:t>专项</w:t>
      </w:r>
      <w:r w:rsidRPr="00F84F53">
        <w:rPr>
          <w:rFonts w:ascii="宋体" w:hAnsi="宋体" w:hint="eastAsia"/>
          <w:sz w:val="28"/>
        </w:rPr>
        <w:t>研究</w:t>
      </w:r>
      <w:r>
        <w:rPr>
          <w:rFonts w:ascii="宋体" w:hAnsi="宋体"/>
          <w:sz w:val="28"/>
        </w:rPr>
        <w:t>;C.</w:t>
      </w:r>
      <w:r w:rsidRPr="00F84F53">
        <w:rPr>
          <w:rFonts w:ascii="宋体" w:hAnsi="宋体" w:hint="eastAsia"/>
          <w:sz w:val="28"/>
        </w:rPr>
        <w:t>农村教育</w:t>
      </w:r>
      <w:r>
        <w:rPr>
          <w:rFonts w:ascii="宋体" w:hAnsi="宋体" w:hint="eastAsia"/>
          <w:sz w:val="28"/>
        </w:rPr>
        <w:t>专项</w:t>
      </w:r>
      <w:r w:rsidRPr="00F84F53">
        <w:rPr>
          <w:rFonts w:ascii="宋体" w:hAnsi="宋体" w:hint="eastAsia"/>
          <w:sz w:val="28"/>
        </w:rPr>
        <w:t>研究</w:t>
      </w:r>
      <w:r>
        <w:rPr>
          <w:rFonts w:ascii="宋体" w:hAnsi="宋体"/>
          <w:sz w:val="28"/>
        </w:rPr>
        <w:t>;D.</w:t>
      </w:r>
      <w:r>
        <w:rPr>
          <w:rFonts w:ascii="宋体" w:hAnsi="宋体" w:hint="eastAsia"/>
          <w:sz w:val="28"/>
        </w:rPr>
        <w:t>名师专项研究）。如申报一般课题</w:t>
      </w:r>
      <w:r w:rsidRPr="00F84F53">
        <w:rPr>
          <w:rFonts w:ascii="宋体" w:hAnsi="宋体" w:hint="eastAsia"/>
          <w:sz w:val="28"/>
        </w:rPr>
        <w:t>调查和决策研究</w:t>
      </w:r>
      <w:r>
        <w:rPr>
          <w:rFonts w:ascii="宋体" w:hAnsi="宋体" w:hint="eastAsia"/>
          <w:sz w:val="28"/>
        </w:rPr>
        <w:t>方向，应填报一般课题</w:t>
      </w:r>
      <w:r>
        <w:rPr>
          <w:rFonts w:ascii="宋体" w:hAnsi="宋体"/>
          <w:sz w:val="28"/>
        </w:rPr>
        <w:t>A;</w:t>
      </w:r>
      <w:r>
        <w:rPr>
          <w:rFonts w:ascii="宋体" w:hAnsi="宋体" w:hint="eastAsia"/>
          <w:sz w:val="28"/>
        </w:rPr>
        <w:t>申报名师专项研究课题，应填报专项研究课题</w:t>
      </w:r>
      <w:r>
        <w:rPr>
          <w:rFonts w:ascii="宋体" w:hAnsi="宋体"/>
          <w:sz w:val="28"/>
        </w:rPr>
        <w:t>D</w:t>
      </w:r>
      <w:r w:rsidRPr="00F84F53">
        <w:rPr>
          <w:rFonts w:ascii="宋体" w:hAnsi="宋体" w:hint="eastAsia"/>
          <w:sz w:val="28"/>
        </w:rPr>
        <w:t>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五、</w:t>
      </w:r>
      <w:r w:rsidRPr="00F84F53">
        <w:rPr>
          <w:rFonts w:ascii="宋体" w:hint="eastAsia"/>
          <w:sz w:val="28"/>
        </w:rPr>
        <w:t>“</w:t>
      </w:r>
      <w:r w:rsidRPr="00F84F53">
        <w:rPr>
          <w:rFonts w:ascii="宋体" w:hAnsi="宋体" w:hint="eastAsia"/>
          <w:sz w:val="28"/>
        </w:rPr>
        <w:t>课题负责人</w:t>
      </w:r>
      <w:r w:rsidRPr="00F84F53">
        <w:rPr>
          <w:rFonts w:ascii="宋体" w:hint="eastAsia"/>
          <w:sz w:val="28"/>
        </w:rPr>
        <w:t>”</w:t>
      </w:r>
      <w:r w:rsidRPr="00F84F53">
        <w:rPr>
          <w:rFonts w:ascii="宋体" w:hAnsi="宋体" w:hint="eastAsia"/>
          <w:sz w:val="28"/>
        </w:rPr>
        <w:t>一栏只填第一负责人，每个课题限报</w:t>
      </w:r>
      <w:r w:rsidRPr="00F84F53">
        <w:rPr>
          <w:rFonts w:ascii="宋体" w:hAnsi="宋体"/>
          <w:sz w:val="28"/>
        </w:rPr>
        <w:t>1</w:t>
      </w:r>
      <w:r w:rsidRPr="00F84F53">
        <w:rPr>
          <w:rFonts w:ascii="宋体" w:hAnsi="宋体" w:hint="eastAsia"/>
          <w:sz w:val="28"/>
        </w:rPr>
        <w:t>名。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六、</w:t>
      </w:r>
      <w:r>
        <w:rPr>
          <w:rFonts w:ascii="宋体" w:hAnsi="宋体" w:hint="eastAsia"/>
          <w:sz w:val="28"/>
        </w:rPr>
        <w:t>如为单位申报，须在“申报单位”栏内填写课题负责人</w:t>
      </w:r>
      <w:r w:rsidRPr="00F84F53">
        <w:rPr>
          <w:rFonts w:ascii="宋体" w:hAnsi="宋体" w:hint="eastAsia"/>
          <w:sz w:val="28"/>
        </w:rPr>
        <w:t>所在学校（单位）</w:t>
      </w:r>
      <w:r>
        <w:rPr>
          <w:rFonts w:ascii="宋体" w:hAnsi="宋体" w:hint="eastAsia"/>
          <w:sz w:val="28"/>
        </w:rPr>
        <w:t>名称</w:t>
      </w:r>
      <w:r w:rsidRPr="00F84F53">
        <w:rPr>
          <w:rFonts w:ascii="宋体" w:hAnsi="宋体" w:hint="eastAsia"/>
          <w:sz w:val="28"/>
        </w:rPr>
        <w:t>，每个课题限报</w:t>
      </w:r>
      <w:r w:rsidRPr="00F84F53">
        <w:rPr>
          <w:rFonts w:ascii="宋体" w:hAnsi="宋体"/>
          <w:sz w:val="28"/>
        </w:rPr>
        <w:t>1</w:t>
      </w:r>
      <w:r w:rsidRPr="00F84F53">
        <w:rPr>
          <w:rFonts w:ascii="宋体" w:hAnsi="宋体" w:hint="eastAsia"/>
          <w:sz w:val="28"/>
        </w:rPr>
        <w:t>个。</w:t>
      </w:r>
      <w:r>
        <w:rPr>
          <w:rFonts w:ascii="宋体" w:hAnsi="宋体" w:hint="eastAsia"/>
          <w:sz w:val="28"/>
        </w:rPr>
        <w:t>如为个人申报（主要指名师课题），须在“责任单位”栏内填写课题负责人</w:t>
      </w:r>
      <w:r w:rsidRPr="00F84F53">
        <w:rPr>
          <w:rFonts w:ascii="宋体" w:hAnsi="宋体" w:hint="eastAsia"/>
          <w:sz w:val="28"/>
        </w:rPr>
        <w:t>所在学校（单位</w:t>
      </w:r>
      <w:r>
        <w:rPr>
          <w:rFonts w:ascii="宋体" w:hAnsi="宋体" w:hint="eastAsia"/>
          <w:sz w:val="28"/>
        </w:rPr>
        <w:t>）名称，</w:t>
      </w:r>
      <w:r w:rsidRPr="00F84F53">
        <w:rPr>
          <w:rFonts w:ascii="宋体" w:hAnsi="宋体" w:hint="eastAsia"/>
          <w:sz w:val="28"/>
        </w:rPr>
        <w:t>每个课题限报</w:t>
      </w:r>
      <w:r w:rsidRPr="00F84F53">
        <w:rPr>
          <w:rFonts w:ascii="宋体" w:hAnsi="宋体"/>
          <w:sz w:val="28"/>
        </w:rPr>
        <w:t>1</w:t>
      </w:r>
      <w:r w:rsidRPr="00F84F53">
        <w:rPr>
          <w:rFonts w:ascii="宋体" w:hAnsi="宋体" w:hint="eastAsia"/>
          <w:sz w:val="28"/>
        </w:rPr>
        <w:t>个。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七、如栏目篇幅不足，可自行加页。</w:t>
      </w:r>
    </w:p>
    <w:p w:rsidR="000E5D82" w:rsidRPr="00F84F53" w:rsidRDefault="000E5D82" w:rsidP="000B2648">
      <w:pPr>
        <w:spacing w:line="360" w:lineRule="auto"/>
        <w:ind w:firstLineChars="200" w:firstLine="31680"/>
        <w:rPr>
          <w:rFonts w:ascii="宋体"/>
          <w:sz w:val="28"/>
        </w:rPr>
      </w:pPr>
      <w:r w:rsidRPr="00F84F53">
        <w:rPr>
          <w:rFonts w:ascii="宋体" w:hAnsi="宋体" w:hint="eastAsia"/>
          <w:sz w:val="28"/>
        </w:rPr>
        <w:t>八、本表申请人为个人或非法人集体组织的，须经责任单位（即课题负责人所在</w:t>
      </w:r>
      <w:r>
        <w:rPr>
          <w:rFonts w:ascii="宋体" w:hAnsi="宋体" w:hint="eastAsia"/>
          <w:sz w:val="28"/>
        </w:rPr>
        <w:t>学校（</w:t>
      </w:r>
      <w:r w:rsidRPr="00F84F53">
        <w:rPr>
          <w:rFonts w:ascii="宋体" w:hAnsi="宋体" w:hint="eastAsia"/>
          <w:sz w:val="28"/>
        </w:rPr>
        <w:t>单位</w:t>
      </w:r>
      <w:r>
        <w:rPr>
          <w:rFonts w:ascii="宋体" w:hAnsi="宋体" w:hint="eastAsia"/>
          <w:sz w:val="28"/>
        </w:rPr>
        <w:t>）</w:t>
      </w:r>
      <w:r w:rsidRPr="00F84F53">
        <w:rPr>
          <w:rFonts w:ascii="宋体" w:hAnsi="宋体" w:hint="eastAsia"/>
          <w:sz w:val="28"/>
        </w:rPr>
        <w:t>）主要负责人审核，签署明确意见，承担信誉保证并加盖公章后方可上报。区（市）县所属学校（单位）须经区（市）县教育科学规划领导小组审核，签署推荐意见并加盖公章。</w:t>
      </w:r>
    </w:p>
    <w:p w:rsidR="000E5D82" w:rsidRPr="00F84F53" w:rsidRDefault="000E5D82" w:rsidP="003E3BBB">
      <w:pPr>
        <w:spacing w:line="560" w:lineRule="exact"/>
        <w:rPr>
          <w:sz w:val="24"/>
        </w:rPr>
        <w:sectPr w:rsidR="000E5D82" w:rsidRPr="00F84F53" w:rsidSect="00D0016F">
          <w:footerReference w:type="even" r:id="rId7"/>
          <w:footerReference w:type="default" r:id="rId8"/>
          <w:pgSz w:w="11907" w:h="16840" w:code="9"/>
          <w:pgMar w:top="1418" w:right="1418" w:bottom="1418" w:left="1418" w:header="851" w:footer="1134" w:gutter="0"/>
          <w:cols w:space="720"/>
          <w:docGrid w:linePitch="312"/>
        </w:sectPr>
      </w:pPr>
    </w:p>
    <w:p w:rsidR="000E5D82" w:rsidRPr="00F84F53" w:rsidRDefault="000E5D82" w:rsidP="003E3BBB">
      <w:pPr>
        <w:keepNext/>
        <w:keepLines/>
        <w:spacing w:before="600" w:after="330" w:line="560" w:lineRule="exact"/>
        <w:jc w:val="center"/>
        <w:outlineLvl w:val="0"/>
        <w:rPr>
          <w:rFonts w:ascii="华文中宋" w:eastAsia="华文中宋" w:hAnsi="华文中宋"/>
          <w:b/>
          <w:bCs/>
          <w:kern w:val="44"/>
          <w:sz w:val="36"/>
          <w:szCs w:val="44"/>
        </w:rPr>
      </w:pPr>
      <w:r w:rsidRPr="00F84F53">
        <w:rPr>
          <w:rFonts w:ascii="华文中宋" w:eastAsia="华文中宋" w:hAnsi="华文中宋" w:hint="eastAsia"/>
          <w:b/>
          <w:bCs/>
          <w:kern w:val="44"/>
          <w:sz w:val="36"/>
          <w:szCs w:val="44"/>
        </w:rPr>
        <w:t>课题申请人（负责人）承诺</w:t>
      </w:r>
    </w:p>
    <w:p w:rsidR="000E5D82" w:rsidRPr="00F84F53" w:rsidRDefault="000E5D82" w:rsidP="000B2648">
      <w:pPr>
        <w:spacing w:line="560" w:lineRule="exact"/>
        <w:ind w:firstLineChars="200" w:firstLine="31680"/>
        <w:rPr>
          <w:rFonts w:asci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  <w:lang w:val="zh-CN"/>
        </w:rPr>
        <w:t>本人自愿申报成都市教育科研课题。</w:t>
      </w:r>
      <w:r w:rsidRPr="00F84F53">
        <w:rPr>
          <w:rFonts w:ascii="宋体" w:hAnsi="宋体" w:hint="eastAsia"/>
          <w:sz w:val="30"/>
          <w:szCs w:val="30"/>
        </w:rPr>
        <w:t>我承诺对所填写的《</w:t>
      </w:r>
      <w:r w:rsidRPr="00F84F53">
        <w:rPr>
          <w:rFonts w:ascii="宋体" w:hAnsi="宋体" w:cs="仿宋_GB2312" w:hint="eastAsia"/>
          <w:sz w:val="32"/>
          <w:szCs w:val="32"/>
        </w:rPr>
        <w:t>成都市教育科研课题申请书·评审表</w:t>
      </w:r>
      <w:r w:rsidRPr="00F84F53">
        <w:rPr>
          <w:rFonts w:ascii="宋体" w:hAnsi="宋体" w:hint="eastAsia"/>
          <w:sz w:val="30"/>
          <w:szCs w:val="30"/>
        </w:rPr>
        <w:t>》（以下简称申请书）所涉及各项内容的真实性负责，保证没有知识产权争议。</w:t>
      </w:r>
    </w:p>
    <w:p w:rsidR="000E5D82" w:rsidRPr="00F84F53" w:rsidRDefault="000E5D82" w:rsidP="000B2648">
      <w:pPr>
        <w:spacing w:line="560" w:lineRule="exact"/>
        <w:ind w:firstLineChars="200" w:firstLine="31680"/>
        <w:rPr>
          <w:rFonts w:asci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如果获准立项，我承诺以《申请书》为有约束力的协议，接受成都市教育科学规划领导小组办公室的管理，遵守成都市教育科研课题经费、考核、验收等管理规定，在教育教学实践中认真开展研究工作，达成研究目标，完成研究任务，取得预期研究成果。</w:t>
      </w:r>
    </w:p>
    <w:p w:rsidR="000E5D82" w:rsidRPr="00F84F53" w:rsidRDefault="000E5D82" w:rsidP="000B2648">
      <w:pPr>
        <w:spacing w:line="560" w:lineRule="exact"/>
        <w:ind w:firstLineChars="200" w:firstLine="31680"/>
        <w:rPr>
          <w:rFonts w:asci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成都市教育科学规划领导小组有权使用本表所有信息。</w:t>
      </w:r>
    </w:p>
    <w:p w:rsidR="000E5D82" w:rsidRPr="00F84F53" w:rsidRDefault="000E5D82" w:rsidP="003E3BBB">
      <w:pPr>
        <w:spacing w:line="560" w:lineRule="exact"/>
        <w:rPr>
          <w:rFonts w:ascii="宋体"/>
          <w:sz w:val="30"/>
          <w:szCs w:val="30"/>
        </w:rPr>
      </w:pPr>
    </w:p>
    <w:p w:rsidR="000E5D82" w:rsidRPr="00F84F53" w:rsidRDefault="000E5D82" w:rsidP="003E3BBB">
      <w:pPr>
        <w:spacing w:line="560" w:lineRule="exact"/>
        <w:rPr>
          <w:rFonts w:ascii="宋体"/>
          <w:sz w:val="30"/>
          <w:szCs w:val="30"/>
        </w:rPr>
      </w:pPr>
    </w:p>
    <w:p w:rsidR="000E5D82" w:rsidRPr="00F84F53" w:rsidRDefault="000E5D82" w:rsidP="000B2648">
      <w:pPr>
        <w:spacing w:line="560" w:lineRule="exact"/>
        <w:ind w:firstLineChars="200" w:firstLine="31680"/>
        <w:jc w:val="left"/>
        <w:rPr>
          <w:rFonts w:asci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申请人（签章）</w:t>
      </w:r>
      <w:r w:rsidRPr="00F84F53">
        <w:rPr>
          <w:rFonts w:ascii="宋体" w:hAnsi="宋体"/>
          <w:sz w:val="30"/>
          <w:szCs w:val="30"/>
        </w:rPr>
        <w:t xml:space="preserve">              </w:t>
      </w:r>
      <w:r w:rsidRPr="00F84F53">
        <w:rPr>
          <w:rFonts w:ascii="宋体" w:hAnsi="宋体" w:hint="eastAsia"/>
          <w:sz w:val="30"/>
          <w:szCs w:val="30"/>
        </w:rPr>
        <w:t>负责人（签字）</w:t>
      </w:r>
    </w:p>
    <w:p w:rsidR="000E5D82" w:rsidRPr="00F84F53" w:rsidRDefault="000E5D82" w:rsidP="003E3BBB">
      <w:pPr>
        <w:spacing w:line="560" w:lineRule="exact"/>
        <w:jc w:val="right"/>
        <w:rPr>
          <w:rFonts w:asci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年</w:t>
      </w:r>
      <w:r w:rsidRPr="00F84F53">
        <w:rPr>
          <w:rFonts w:ascii="宋体" w:hAnsi="宋体"/>
          <w:sz w:val="30"/>
          <w:szCs w:val="30"/>
        </w:rPr>
        <w:t xml:space="preserve">    </w:t>
      </w:r>
      <w:r w:rsidRPr="00F84F53">
        <w:rPr>
          <w:rFonts w:ascii="宋体" w:hAnsi="宋体" w:hint="eastAsia"/>
          <w:sz w:val="30"/>
          <w:szCs w:val="30"/>
        </w:rPr>
        <w:t>月</w:t>
      </w:r>
      <w:r w:rsidRPr="00F84F53">
        <w:rPr>
          <w:rFonts w:ascii="宋体" w:hAnsi="宋体"/>
          <w:sz w:val="30"/>
          <w:szCs w:val="30"/>
        </w:rPr>
        <w:t xml:space="preserve">    </w:t>
      </w:r>
      <w:r w:rsidRPr="00F84F53">
        <w:rPr>
          <w:rFonts w:ascii="宋体" w:hAnsi="宋体" w:hint="eastAsia"/>
          <w:sz w:val="30"/>
          <w:szCs w:val="30"/>
        </w:rPr>
        <w:t>日</w:t>
      </w:r>
    </w:p>
    <w:p w:rsidR="000E5D82" w:rsidRDefault="000E5D82" w:rsidP="003E3BBB">
      <w:pPr>
        <w:spacing w:line="560" w:lineRule="exact"/>
        <w:jc w:val="right"/>
        <w:rPr>
          <w:rFonts w:ascii="宋体"/>
          <w:sz w:val="30"/>
          <w:szCs w:val="30"/>
        </w:rPr>
      </w:pPr>
    </w:p>
    <w:p w:rsidR="000E5D82" w:rsidRPr="00F84F53" w:rsidRDefault="000E5D82" w:rsidP="003E3BBB">
      <w:pPr>
        <w:spacing w:line="560" w:lineRule="exact"/>
        <w:jc w:val="right"/>
        <w:rPr>
          <w:sz w:val="10"/>
        </w:rPr>
      </w:pPr>
      <w:r w:rsidRPr="00F84F53">
        <w:rPr>
          <w:rFonts w:ascii="宋体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523"/>
        <w:gridCol w:w="806"/>
        <w:gridCol w:w="101"/>
        <w:gridCol w:w="720"/>
        <w:gridCol w:w="516"/>
        <w:gridCol w:w="206"/>
        <w:gridCol w:w="103"/>
        <w:gridCol w:w="411"/>
        <w:gridCol w:w="202"/>
        <w:gridCol w:w="720"/>
        <w:gridCol w:w="202"/>
        <w:gridCol w:w="518"/>
        <w:gridCol w:w="725"/>
        <w:gridCol w:w="507"/>
        <w:gridCol w:w="2099"/>
      </w:tblGrid>
      <w:tr w:rsidR="000E5D82" w:rsidRPr="00F84F53" w:rsidTr="00A01A89">
        <w:trPr>
          <w:trHeight w:val="779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pacing w:val="60"/>
                <w:kern w:val="0"/>
                <w:sz w:val="24"/>
              </w:rPr>
              <w:t>主题</w:t>
            </w:r>
            <w:r w:rsidRPr="00F84F53">
              <w:rPr>
                <w:rFonts w:eastAsia="黑体" w:hint="eastAsia"/>
                <w:b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4505" w:type="dxa"/>
            <w:gridSpan w:val="11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研究周期</w:t>
            </w:r>
          </w:p>
        </w:tc>
        <w:tc>
          <w:tcPr>
            <w:tcW w:w="2099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pacing w:val="60"/>
                <w:kern w:val="0"/>
                <w:sz w:val="24"/>
              </w:rPr>
              <w:t>负责</w:t>
            </w:r>
            <w:r w:rsidRPr="00F84F53">
              <w:rPr>
                <w:rFonts w:eastAsia="黑体" w:hint="eastAsia"/>
                <w:b/>
                <w:bCs/>
                <w:spacing w:val="1"/>
                <w:kern w:val="0"/>
                <w:sz w:val="24"/>
              </w:rPr>
              <w:t>人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姓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名</w:t>
            </w:r>
          </w:p>
        </w:tc>
        <w:tc>
          <w:tcPr>
            <w:tcW w:w="1627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性别</w:t>
            </w:r>
          </w:p>
        </w:tc>
        <w:tc>
          <w:tcPr>
            <w:tcW w:w="716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年龄</w:t>
            </w:r>
          </w:p>
        </w:tc>
        <w:tc>
          <w:tcPr>
            <w:tcW w:w="72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联系电话</w:t>
            </w:r>
          </w:p>
        </w:tc>
        <w:tc>
          <w:tcPr>
            <w:tcW w:w="2099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624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行政职务</w:t>
            </w:r>
          </w:p>
        </w:tc>
        <w:tc>
          <w:tcPr>
            <w:tcW w:w="1627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36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专业职称</w:t>
            </w:r>
          </w:p>
        </w:tc>
        <w:tc>
          <w:tcPr>
            <w:tcW w:w="1642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研究专长</w:t>
            </w:r>
          </w:p>
        </w:tc>
        <w:tc>
          <w:tcPr>
            <w:tcW w:w="2099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624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pacing w:val="60"/>
                <w:kern w:val="0"/>
                <w:sz w:val="24"/>
              </w:rPr>
              <w:t>联系</w:t>
            </w:r>
            <w:r w:rsidRPr="00F84F53">
              <w:rPr>
                <w:rFonts w:eastAsia="黑体" w:hint="eastAsia"/>
                <w:b/>
                <w:bCs/>
                <w:spacing w:val="1"/>
                <w:kern w:val="0"/>
                <w:sz w:val="24"/>
              </w:rPr>
              <w:t>人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姓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名</w:t>
            </w:r>
          </w:p>
        </w:tc>
        <w:tc>
          <w:tcPr>
            <w:tcW w:w="907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性别</w:t>
            </w:r>
          </w:p>
        </w:tc>
        <w:tc>
          <w:tcPr>
            <w:tcW w:w="516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职务职称</w:t>
            </w:r>
          </w:p>
        </w:tc>
        <w:tc>
          <w:tcPr>
            <w:tcW w:w="1124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联系电话</w:t>
            </w:r>
          </w:p>
        </w:tc>
        <w:tc>
          <w:tcPr>
            <w:tcW w:w="2606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kern w:val="0"/>
                <w:sz w:val="24"/>
              </w:rPr>
              <w:t>地</w:t>
            </w:r>
            <w:r w:rsidRPr="00F84F53">
              <w:rPr>
                <w:rFonts w:eastAsia="黑体"/>
                <w:b/>
                <w:bCs/>
                <w:kern w:val="0"/>
                <w:sz w:val="24"/>
              </w:rPr>
              <w:t xml:space="preserve">    </w:t>
            </w:r>
            <w:r w:rsidRPr="00F84F53">
              <w:rPr>
                <w:rFonts w:eastAsia="黑体" w:hint="eastAsia"/>
                <w:b/>
                <w:bCs/>
                <w:kern w:val="0"/>
                <w:sz w:val="24"/>
              </w:rPr>
              <w:t>址</w:t>
            </w:r>
            <w:r w:rsidRPr="00F84F53">
              <w:rPr>
                <w:rFonts w:eastAsia="黑体" w:hint="eastAsia"/>
                <w:b/>
                <w:bCs/>
                <w:spacing w:val="40"/>
                <w:kern w:val="0"/>
                <w:sz w:val="24"/>
              </w:rPr>
              <w:t>邮</w:t>
            </w:r>
            <w:r w:rsidRPr="00F84F53">
              <w:rPr>
                <w:rFonts w:eastAsia="黑体"/>
                <w:b/>
                <w:bCs/>
                <w:spacing w:val="40"/>
                <w:kern w:val="0"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3987" w:type="dxa"/>
            <w:gridSpan w:val="10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E-mail</w:t>
            </w:r>
          </w:p>
        </w:tc>
        <w:tc>
          <w:tcPr>
            <w:tcW w:w="2606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kern w:val="0"/>
                <w:sz w:val="24"/>
              </w:rPr>
            </w:pPr>
            <w:r w:rsidRPr="00F84F53">
              <w:rPr>
                <w:rFonts w:eastAsia="黑体" w:hint="eastAsia"/>
                <w:b/>
                <w:bCs/>
                <w:kern w:val="0"/>
                <w:sz w:val="24"/>
              </w:rPr>
              <w:t>责任单位</w:t>
            </w:r>
          </w:p>
        </w:tc>
        <w:tc>
          <w:tcPr>
            <w:tcW w:w="7836" w:type="dxa"/>
            <w:gridSpan w:val="1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参研单位</w:t>
            </w:r>
          </w:p>
        </w:tc>
        <w:tc>
          <w:tcPr>
            <w:tcW w:w="7836" w:type="dxa"/>
            <w:gridSpan w:val="1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 w:val="restart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主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要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究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人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员</w:t>
            </w: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姓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名</w:t>
            </w: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性别</w:t>
            </w: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年龄</w:t>
            </w: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职称（职务）</w:t>
            </w: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工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作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单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位</w:t>
            </w: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1236"/>
        </w:trPr>
        <w:tc>
          <w:tcPr>
            <w:tcW w:w="737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备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注</w:t>
            </w:r>
          </w:p>
        </w:tc>
        <w:tc>
          <w:tcPr>
            <w:tcW w:w="8359" w:type="dxa"/>
            <w:gridSpan w:val="15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</w:tbl>
    <w:p w:rsidR="000E5D82" w:rsidRPr="00F84F53" w:rsidRDefault="000E5D82" w:rsidP="003E3BBB">
      <w:pPr>
        <w:spacing w:line="560" w:lineRule="exact"/>
        <w:rPr>
          <w:sz w:val="28"/>
        </w:rPr>
      </w:pPr>
      <w:r w:rsidRPr="00F84F53">
        <w:rPr>
          <w:sz w:val="28"/>
        </w:rPr>
        <w:br w:type="page"/>
      </w:r>
      <w:r w:rsidRPr="00F84F53">
        <w:rPr>
          <w:rFonts w:hint="eastAsia"/>
          <w:sz w:val="28"/>
        </w:rPr>
        <w:t>二、课题组负责人和主要成员近三年内取得的与本课题有关的研究成果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50"/>
        <w:gridCol w:w="1027"/>
        <w:gridCol w:w="825"/>
        <w:gridCol w:w="2854"/>
        <w:gridCol w:w="1440"/>
      </w:tblGrid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成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果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名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称</w:t>
            </w: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著作者</w:t>
            </w: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成果形式</w:t>
            </w: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发表刊物、出版社或公开交流的学术会议名称</w:t>
            </w: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发表、出版或交流时间</w:t>
            </w: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295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</w:tbl>
    <w:p w:rsidR="000E5D82" w:rsidRPr="00F84F53" w:rsidRDefault="000E5D82" w:rsidP="003E3BBB">
      <w:pPr>
        <w:spacing w:before="240" w:line="560" w:lineRule="exact"/>
        <w:rPr>
          <w:sz w:val="28"/>
        </w:rPr>
      </w:pPr>
      <w:r w:rsidRPr="00F84F53">
        <w:rPr>
          <w:rFonts w:hint="eastAsia"/>
          <w:sz w:val="28"/>
        </w:rPr>
        <w:t>三、课题组负责人和主要成员近五年承担的市级及以上研究课题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58"/>
        <w:gridCol w:w="1680"/>
        <w:gridCol w:w="1260"/>
        <w:gridCol w:w="2835"/>
      </w:tblGrid>
      <w:tr w:rsidR="000E5D82" w:rsidRPr="00F84F53" w:rsidTr="00A01A89">
        <w:trPr>
          <w:trHeight w:val="709"/>
        </w:trPr>
        <w:tc>
          <w:tcPr>
            <w:tcW w:w="3258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课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题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名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称</w:t>
            </w:r>
          </w:p>
        </w:tc>
        <w:tc>
          <w:tcPr>
            <w:tcW w:w="1680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批准单位</w:t>
            </w:r>
          </w:p>
        </w:tc>
        <w:tc>
          <w:tcPr>
            <w:tcW w:w="1260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完成情况</w:t>
            </w:r>
          </w:p>
        </w:tc>
        <w:tc>
          <w:tcPr>
            <w:tcW w:w="2835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推广情况</w:t>
            </w:r>
          </w:p>
        </w:tc>
      </w:tr>
      <w:tr w:rsidR="000E5D82" w:rsidRPr="00F84F53" w:rsidTr="00A01A89">
        <w:trPr>
          <w:trHeight w:val="709"/>
        </w:trPr>
        <w:tc>
          <w:tcPr>
            <w:tcW w:w="3258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3258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3258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9"/>
        </w:trPr>
        <w:tc>
          <w:tcPr>
            <w:tcW w:w="3258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</w:tbl>
    <w:p w:rsidR="000E5D82" w:rsidRPr="00F84F53" w:rsidRDefault="000E5D82" w:rsidP="003E3BBB">
      <w:pPr>
        <w:spacing w:line="560" w:lineRule="exact"/>
        <w:rPr>
          <w:sz w:val="28"/>
        </w:rPr>
      </w:pPr>
      <w:r w:rsidRPr="00F84F53">
        <w:rPr>
          <w:rFonts w:hint="eastAsia"/>
          <w:sz w:val="28"/>
        </w:rPr>
        <w:t>四、课题设计论证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38"/>
      </w:tblGrid>
      <w:tr w:rsidR="000E5D82" w:rsidRPr="00F84F53" w:rsidTr="00A01A89">
        <w:trPr>
          <w:trHeight w:val="13033"/>
        </w:trPr>
        <w:tc>
          <w:tcPr>
            <w:tcW w:w="9138" w:type="dxa"/>
          </w:tcPr>
          <w:p w:rsidR="000E5D82" w:rsidRPr="00F84F53" w:rsidRDefault="000E5D82" w:rsidP="00A01A89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t>1</w:t>
            </w:r>
            <w:r w:rsidRPr="00F84F53">
              <w:rPr>
                <w:rFonts w:eastAsia="黑体" w:hint="eastAsia"/>
                <w:sz w:val="24"/>
              </w:rPr>
              <w:t>．本课题要解决的主要问题</w:t>
            </w:r>
            <w:r w:rsidRPr="00F84F53">
              <w:rPr>
                <w:rFonts w:hint="eastAsia"/>
              </w:rPr>
              <w:t>（主要说明本研究所针对的的主要问题、基本主张、研究内容、教改实践意义、研究的重难点及创新点。</w:t>
            </w:r>
            <w:r w:rsidRPr="00F84F53">
              <w:t>1000</w:t>
            </w:r>
            <w:r w:rsidRPr="00F84F53">
              <w:rPr>
                <w:rFonts w:hint="eastAsia"/>
              </w:rPr>
              <w:t>字左右）</w:t>
            </w:r>
          </w:p>
          <w:p w:rsidR="000E5D82" w:rsidRPr="00F84F53" w:rsidRDefault="000E5D82" w:rsidP="00A01A89">
            <w:pPr>
              <w:spacing w:line="560" w:lineRule="exact"/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</w:tbl>
    <w:p w:rsidR="000E5D82" w:rsidRPr="00F84F53" w:rsidRDefault="000E5D82" w:rsidP="003E3BBB">
      <w:pPr>
        <w:snapToGrid w:val="0"/>
        <w:rPr>
          <w:b/>
          <w:bCs/>
          <w:sz w:val="1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6"/>
      </w:tblGrid>
      <w:tr w:rsidR="000E5D82" w:rsidRPr="00F84F53" w:rsidTr="00A01A89">
        <w:trPr>
          <w:trHeight w:val="13283"/>
        </w:trPr>
        <w:tc>
          <w:tcPr>
            <w:tcW w:w="9096" w:type="dxa"/>
          </w:tcPr>
          <w:p w:rsidR="000E5D82" w:rsidRPr="00F84F53" w:rsidRDefault="000E5D82" w:rsidP="00A01A89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t>2</w:t>
            </w:r>
            <w:r w:rsidRPr="00F84F53">
              <w:rPr>
                <w:rFonts w:eastAsia="黑体" w:hint="eastAsia"/>
                <w:sz w:val="24"/>
              </w:rPr>
              <w:t>．解决上述问题的主要思路和改革措施</w:t>
            </w:r>
            <w:r w:rsidRPr="00F84F53">
              <w:rPr>
                <w:rFonts w:hint="eastAsia"/>
              </w:rPr>
              <w:t>（主要说明本研究准备以什么样的策略、途径、方式、措施展开研究或教育改革活动，着重阐释改革思路及措施。</w:t>
            </w:r>
            <w:r w:rsidRPr="00F84F53">
              <w:t>1000</w:t>
            </w:r>
            <w:r w:rsidRPr="00F84F53">
              <w:rPr>
                <w:rFonts w:hint="eastAsia"/>
              </w:rPr>
              <w:t>字左右）</w:t>
            </w:r>
          </w:p>
          <w:p w:rsidR="000E5D82" w:rsidRPr="00F84F53" w:rsidRDefault="000E5D82" w:rsidP="00A01A89">
            <w:pPr>
              <w:spacing w:line="560" w:lineRule="exact"/>
            </w:pPr>
          </w:p>
          <w:p w:rsidR="000E5D82" w:rsidRPr="00D0016F" w:rsidRDefault="000E5D82" w:rsidP="00A01A89">
            <w:pPr>
              <w:spacing w:line="560" w:lineRule="exact"/>
              <w:rPr>
                <w:sz w:val="24"/>
              </w:rPr>
            </w:pPr>
          </w:p>
        </w:tc>
      </w:tr>
    </w:tbl>
    <w:p w:rsidR="000E5D82" w:rsidRPr="00F84F53" w:rsidRDefault="000E5D82" w:rsidP="003E3BBB">
      <w:pPr>
        <w:snapToGrid w:val="0"/>
        <w:spacing w:line="240" w:lineRule="exact"/>
        <w:rPr>
          <w:b/>
          <w:bCs/>
          <w:sz w:val="1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6"/>
      </w:tblGrid>
      <w:tr w:rsidR="000E5D82" w:rsidRPr="00F84F53" w:rsidTr="00A01A89">
        <w:trPr>
          <w:trHeight w:val="13850"/>
        </w:trPr>
        <w:tc>
          <w:tcPr>
            <w:tcW w:w="9096" w:type="dxa"/>
          </w:tcPr>
          <w:p w:rsidR="000E5D82" w:rsidRPr="00F84F53" w:rsidRDefault="000E5D82" w:rsidP="00A01A89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t>3</w:t>
            </w:r>
            <w:r w:rsidRPr="00F84F53">
              <w:rPr>
                <w:rFonts w:eastAsia="黑体" w:hint="eastAsia"/>
                <w:sz w:val="24"/>
              </w:rPr>
              <w:t>．相关研究述评</w:t>
            </w:r>
            <w:r w:rsidRPr="00F84F53">
              <w:rPr>
                <w:rFonts w:hint="eastAsia"/>
              </w:rPr>
              <w:t>（主要说明本项研究在本领域内的研究现状，特别是本地或本单位根据自身实际需要借鉴和发展的理念、思路与措施。</w:t>
            </w:r>
            <w:r w:rsidRPr="00F84F53">
              <w:t>1000</w:t>
            </w:r>
            <w:r w:rsidRPr="00F84F53">
              <w:rPr>
                <w:rFonts w:hint="eastAsia"/>
              </w:rPr>
              <w:t>字左右）</w:t>
            </w:r>
          </w:p>
          <w:p w:rsidR="000E5D82" w:rsidRPr="00F84F53" w:rsidRDefault="000E5D82" w:rsidP="00A01A89">
            <w:pPr>
              <w:spacing w:line="560" w:lineRule="exact"/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072"/>
        </w:trPr>
        <w:tc>
          <w:tcPr>
            <w:tcW w:w="9096" w:type="dxa"/>
          </w:tcPr>
          <w:p w:rsidR="000E5D82" w:rsidRPr="00F84F53" w:rsidRDefault="000E5D82" w:rsidP="00A01A89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t>4</w:t>
            </w:r>
            <w:r w:rsidRPr="00F84F53">
              <w:rPr>
                <w:rFonts w:eastAsia="黑体" w:hint="eastAsia"/>
                <w:sz w:val="24"/>
              </w:rPr>
              <w:t>．预期的改革成效</w:t>
            </w:r>
            <w:r w:rsidRPr="00F84F53">
              <w:rPr>
                <w:rFonts w:hint="eastAsia"/>
              </w:rPr>
              <w:t>（主要说明本研究可能对学生、教师、学校发展和教育决策等产生的效益及影响。</w:t>
            </w:r>
            <w:r w:rsidRPr="00F84F53">
              <w:t>600</w:t>
            </w:r>
            <w:r w:rsidRPr="00F84F53">
              <w:rPr>
                <w:rFonts w:hint="eastAsia"/>
              </w:rPr>
              <w:t>字左右）</w:t>
            </w:r>
          </w:p>
          <w:p w:rsidR="000E5D82" w:rsidRPr="00F84F53" w:rsidRDefault="000E5D82" w:rsidP="00A01A89">
            <w:pPr>
              <w:spacing w:line="560" w:lineRule="exact"/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6516"/>
        </w:trPr>
        <w:tc>
          <w:tcPr>
            <w:tcW w:w="9096" w:type="dxa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sz w:val="24"/>
              </w:rPr>
            </w:pPr>
            <w:r w:rsidRPr="00F84F53">
              <w:rPr>
                <w:rFonts w:eastAsia="黑体"/>
                <w:sz w:val="24"/>
              </w:rPr>
              <w:t>5</w:t>
            </w:r>
            <w:r w:rsidRPr="00F84F53">
              <w:rPr>
                <w:rFonts w:eastAsia="黑体" w:hint="eastAsia"/>
                <w:sz w:val="24"/>
              </w:rPr>
              <w:t>．研究组织管理及保障措施</w:t>
            </w:r>
            <w:r w:rsidRPr="00F84F53">
              <w:rPr>
                <w:rFonts w:hint="eastAsia"/>
              </w:rPr>
              <w:t>（主要说明开展本研究的组织管理措施及条件保障情况等。</w:t>
            </w:r>
            <w:r w:rsidRPr="00F84F53">
              <w:t>400</w:t>
            </w:r>
            <w:r w:rsidRPr="00F84F53">
              <w:rPr>
                <w:rFonts w:hint="eastAsia"/>
              </w:rPr>
              <w:t>字左右）</w:t>
            </w:r>
          </w:p>
        </w:tc>
      </w:tr>
    </w:tbl>
    <w:p w:rsidR="000E5D82" w:rsidRPr="00F84F53" w:rsidRDefault="000E5D82" w:rsidP="003E3BBB">
      <w:pPr>
        <w:spacing w:line="560" w:lineRule="exact"/>
        <w:rPr>
          <w:sz w:val="28"/>
        </w:rPr>
      </w:pPr>
      <w:r w:rsidRPr="00F84F53">
        <w:rPr>
          <w:rFonts w:hint="eastAsia"/>
          <w:sz w:val="28"/>
        </w:rPr>
        <w:t>五、研究计划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1"/>
        <w:gridCol w:w="437"/>
        <w:gridCol w:w="1187"/>
        <w:gridCol w:w="1341"/>
        <w:gridCol w:w="1120"/>
        <w:gridCol w:w="1409"/>
        <w:gridCol w:w="1268"/>
        <w:gridCol w:w="1503"/>
      </w:tblGrid>
      <w:tr w:rsidR="000E5D82" w:rsidRPr="00F84F53" w:rsidTr="00A01A89">
        <w:trPr>
          <w:trHeight w:val="62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研究计划（</w:t>
            </w:r>
            <w:r w:rsidRPr="00F84F53">
              <w:rPr>
                <w:rFonts w:eastAsia="黑体"/>
                <w:b/>
                <w:bCs/>
                <w:sz w:val="24"/>
              </w:rPr>
              <w:t>1</w:t>
            </w:r>
            <w:r w:rsidRPr="00F84F53">
              <w:rPr>
                <w:rFonts w:eastAsia="黑体" w:hint="eastAsia"/>
                <w:b/>
                <w:bCs/>
                <w:sz w:val="24"/>
              </w:rPr>
              <w:t>）</w:t>
            </w:r>
          </w:p>
          <w:p w:rsidR="000E5D82" w:rsidRPr="00F84F53" w:rsidRDefault="000E5D82" w:rsidP="00A01A89">
            <w:pPr>
              <w:spacing w:line="560" w:lineRule="exact"/>
              <w:jc w:val="center"/>
            </w:pPr>
            <w:r w:rsidRPr="00F84F53">
              <w:rPr>
                <w:rFonts w:hint="eastAsia"/>
              </w:rPr>
              <w:t>（研究改革实施范围及对样本选择的说明）</w:t>
            </w:r>
          </w:p>
        </w:tc>
      </w:tr>
      <w:tr w:rsidR="000E5D82" w:rsidRPr="00F84F53" w:rsidTr="00A01A89">
        <w:trPr>
          <w:trHeight w:val="3630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624"/>
        </w:trPr>
        <w:tc>
          <w:tcPr>
            <w:tcW w:w="9096" w:type="dxa"/>
            <w:gridSpan w:val="8"/>
            <w:vAlign w:val="center"/>
          </w:tcPr>
          <w:p w:rsidR="000E5D82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研究计划（</w:t>
            </w:r>
            <w:r w:rsidRPr="00F84F53">
              <w:rPr>
                <w:rFonts w:eastAsia="黑体"/>
                <w:b/>
                <w:bCs/>
                <w:sz w:val="24"/>
              </w:rPr>
              <w:t>2</w:t>
            </w:r>
            <w:r w:rsidRPr="00F84F53">
              <w:rPr>
                <w:rFonts w:eastAsia="黑体" w:hint="eastAsia"/>
                <w:b/>
                <w:bCs/>
                <w:sz w:val="24"/>
              </w:rPr>
              <w:t>）</w:t>
            </w:r>
          </w:p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hint="eastAsia"/>
              </w:rPr>
              <w:t>（主要研究阶段及时间、各阶段拟解决的主要问题、学术活动方式及成果形式）</w:t>
            </w:r>
          </w:p>
        </w:tc>
      </w:tr>
      <w:tr w:rsidR="000E5D82" w:rsidRPr="00F84F53" w:rsidTr="00A01A89">
        <w:trPr>
          <w:cantSplit/>
          <w:trHeight w:val="7072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</w:pPr>
          </w:p>
        </w:tc>
      </w:tr>
      <w:tr w:rsidR="000E5D82" w:rsidRPr="00F84F53" w:rsidTr="00A01A89">
        <w:trPr>
          <w:trHeight w:val="79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研究计划（</w:t>
            </w:r>
            <w:r w:rsidRPr="00F84F53">
              <w:rPr>
                <w:rFonts w:eastAsia="黑体"/>
                <w:b/>
                <w:bCs/>
                <w:sz w:val="24"/>
              </w:rPr>
              <w:t>3</w:t>
            </w:r>
            <w:r w:rsidRPr="00F84F53">
              <w:rPr>
                <w:rFonts w:eastAsia="黑体" w:hint="eastAsia"/>
                <w:b/>
                <w:bCs/>
                <w:sz w:val="24"/>
              </w:rPr>
              <w:t>）</w:t>
            </w: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序号</w:t>
            </w: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 w:hint="eastAsia"/>
                <w:b/>
                <w:bCs/>
                <w:sz w:val="24"/>
              </w:rPr>
              <w:t>最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终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成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果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内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容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及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形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>式</w:t>
            </w: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831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9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研究经费预算及来源</w:t>
            </w:r>
          </w:p>
        </w:tc>
      </w:tr>
      <w:tr w:rsidR="000E5D82" w:rsidRPr="00F84F53" w:rsidTr="00A01A89">
        <w:trPr>
          <w:trHeight w:val="395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62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责任单位意见</w:t>
            </w:r>
          </w:p>
        </w:tc>
      </w:tr>
      <w:tr w:rsidR="000E5D82" w:rsidRPr="00F84F53" w:rsidTr="00A01A89">
        <w:trPr>
          <w:trHeight w:val="6385"/>
        </w:trPr>
        <w:tc>
          <w:tcPr>
            <w:tcW w:w="9096" w:type="dxa"/>
            <w:gridSpan w:val="8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  <w:r w:rsidRPr="00F84F53">
              <w:rPr>
                <w:rFonts w:ascii="宋体" w:hAnsi="宋体" w:cs="宋体" w:hint="eastAsia"/>
              </w:rPr>
              <w:t>⑴</w:t>
            </w:r>
            <w:r w:rsidRPr="00F84F53">
              <w:rPr>
                <w:rFonts w:hint="eastAsia"/>
              </w:rPr>
              <w:t>申请书填写内容是否属实；</w:t>
            </w:r>
            <w:r w:rsidRPr="00F84F53">
              <w:rPr>
                <w:rFonts w:ascii="宋体" w:hAnsi="宋体" w:cs="宋体" w:hint="eastAsia"/>
              </w:rPr>
              <w:t>⑵</w:t>
            </w:r>
            <w:r w:rsidRPr="00F84F53">
              <w:rPr>
                <w:rFonts w:hint="eastAsia"/>
              </w:rPr>
              <w:t>本单位能否提供完成本课题所需的时间和条件；</w:t>
            </w:r>
            <w:r w:rsidRPr="00F84F53">
              <w:rPr>
                <w:rFonts w:ascii="宋体" w:hAnsi="宋体" w:cs="宋体" w:hint="eastAsia"/>
              </w:rPr>
              <w:t>⑶</w:t>
            </w:r>
            <w:r w:rsidRPr="00F84F53">
              <w:rPr>
                <w:rFonts w:hint="eastAsia"/>
              </w:rPr>
              <w:t>本单位是否同意承担本课题的管理任务和信誉保证。</w:t>
            </w: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 xml:space="preserve">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单位盖章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负责人签名：</w:t>
            </w:r>
          </w:p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                     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年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月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日</w:t>
            </w:r>
          </w:p>
        </w:tc>
      </w:tr>
      <w:tr w:rsidR="000E5D82" w:rsidRPr="00F84F53" w:rsidTr="00A01A89">
        <w:trPr>
          <w:trHeight w:val="62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推荐单位意见</w:t>
            </w:r>
          </w:p>
        </w:tc>
      </w:tr>
      <w:tr w:rsidR="000E5D82" w:rsidRPr="00F84F53" w:rsidTr="00A01A89">
        <w:trPr>
          <w:trHeight w:val="5740"/>
        </w:trPr>
        <w:tc>
          <w:tcPr>
            <w:tcW w:w="9096" w:type="dxa"/>
            <w:gridSpan w:val="8"/>
          </w:tcPr>
          <w:p w:rsidR="000E5D82" w:rsidRPr="00F84F53" w:rsidRDefault="000E5D82" w:rsidP="00A01A89">
            <w:pPr>
              <w:pStyle w:val="ListParagraph"/>
              <w:numPr>
                <w:ilvl w:val="0"/>
                <w:numId w:val="30"/>
              </w:numPr>
              <w:spacing w:line="560" w:lineRule="exact"/>
              <w:ind w:firstLineChars="0"/>
            </w:pPr>
            <w:r w:rsidRPr="00F84F53">
              <w:rPr>
                <w:rFonts w:hint="eastAsia"/>
              </w:rPr>
              <w:t>申请书所填内容是否属实；</w:t>
            </w:r>
            <w:r w:rsidRPr="00D0016F">
              <w:rPr>
                <w:rFonts w:ascii="宋体" w:hAnsi="宋体" w:cs="宋体" w:hint="eastAsia"/>
              </w:rPr>
              <w:t>⑵</w:t>
            </w:r>
            <w:r w:rsidRPr="00F84F53">
              <w:rPr>
                <w:rFonts w:hint="eastAsia"/>
              </w:rPr>
              <w:t>是否推荐及推荐理由；</w:t>
            </w:r>
            <w:r w:rsidRPr="00D0016F">
              <w:rPr>
                <w:rFonts w:ascii="宋体" w:hAnsi="宋体" w:cs="宋体" w:hint="eastAsia"/>
              </w:rPr>
              <w:t>⑶</w:t>
            </w:r>
            <w:r w:rsidRPr="00F84F53">
              <w:rPr>
                <w:rFonts w:hint="eastAsia"/>
              </w:rPr>
              <w:t>是否同意承担本课题的管理和指导任务。</w:t>
            </w: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D0016F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区（市）县教育科学规划领导小组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负责人签名：</w:t>
            </w:r>
          </w:p>
          <w:p w:rsidR="000E5D82" w:rsidRPr="00F84F53" w:rsidRDefault="000E5D82" w:rsidP="00A01A89">
            <w:pPr>
              <w:spacing w:line="560" w:lineRule="exact"/>
              <w:jc w:val="lef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ascii="仿宋" w:eastAsia="仿宋" w:hAnsi="仿宋" w:hint="eastAsia"/>
                <w:bCs/>
                <w:sz w:val="24"/>
              </w:rPr>
              <w:t>（区〔市〕县教育行政部门代章）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年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月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日</w:t>
            </w:r>
          </w:p>
        </w:tc>
      </w:tr>
      <w:tr w:rsidR="000E5D82" w:rsidRPr="00F84F53" w:rsidTr="00A01A89">
        <w:trPr>
          <w:trHeight w:val="624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</w:pPr>
            <w:r w:rsidRPr="00F84F53">
              <w:rPr>
                <w:rFonts w:eastAsia="黑体" w:hint="eastAsia"/>
                <w:b/>
                <w:bCs/>
                <w:sz w:val="24"/>
              </w:rPr>
              <w:t>专家组评审意见</w:t>
            </w:r>
          </w:p>
        </w:tc>
      </w:tr>
      <w:tr w:rsidR="000E5D82" w:rsidRPr="00F84F53" w:rsidTr="00A01A89">
        <w:trPr>
          <w:trHeight w:val="5315"/>
        </w:trPr>
        <w:tc>
          <w:tcPr>
            <w:tcW w:w="9096" w:type="dxa"/>
            <w:gridSpan w:val="8"/>
          </w:tcPr>
          <w:p w:rsidR="000E5D82" w:rsidRPr="00F84F53" w:rsidRDefault="000E5D82" w:rsidP="00A01A89">
            <w:pPr>
              <w:spacing w:line="560" w:lineRule="exact"/>
            </w:pPr>
          </w:p>
          <w:p w:rsidR="000E5D82" w:rsidRPr="00F84F53" w:rsidRDefault="000E5D82" w:rsidP="00A01A89">
            <w:pPr>
              <w:spacing w:line="560" w:lineRule="exact"/>
            </w:pPr>
          </w:p>
        </w:tc>
      </w:tr>
      <w:tr w:rsidR="000E5D82" w:rsidRPr="00F84F53" w:rsidTr="00A01A89">
        <w:trPr>
          <w:cantSplit/>
          <w:trHeight w:val="567"/>
        </w:trPr>
        <w:tc>
          <w:tcPr>
            <w:tcW w:w="1268" w:type="dxa"/>
            <w:gridSpan w:val="2"/>
            <w:vMerge w:val="restart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评委人数</w:t>
            </w:r>
          </w:p>
        </w:tc>
        <w:tc>
          <w:tcPr>
            <w:tcW w:w="1187" w:type="dxa"/>
            <w:vMerge w:val="restart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341" w:type="dxa"/>
            <w:vMerge w:val="restart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表决人数</w:t>
            </w:r>
          </w:p>
        </w:tc>
        <w:tc>
          <w:tcPr>
            <w:tcW w:w="1120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sz w:val="24"/>
              </w:rPr>
            </w:pPr>
            <w:r w:rsidRPr="00F84F53">
              <w:rPr>
                <w:rFonts w:eastAsia="楷体_GB2312" w:hint="eastAsia"/>
                <w:sz w:val="24"/>
              </w:rPr>
              <w:t>同</w:t>
            </w:r>
            <w:r w:rsidRPr="00F84F53">
              <w:rPr>
                <w:rFonts w:eastAsia="楷体_GB2312"/>
                <w:sz w:val="24"/>
              </w:rPr>
              <w:t xml:space="preserve">  </w:t>
            </w:r>
            <w:r w:rsidRPr="00F84F53">
              <w:rPr>
                <w:rFonts w:eastAsia="楷体_GB2312" w:hint="eastAsia"/>
                <w:sz w:val="24"/>
              </w:rPr>
              <w:t>意</w:t>
            </w:r>
          </w:p>
        </w:tc>
        <w:tc>
          <w:tcPr>
            <w:tcW w:w="1409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评审结果</w:t>
            </w:r>
          </w:p>
        </w:tc>
        <w:tc>
          <w:tcPr>
            <w:tcW w:w="1503" w:type="dxa"/>
            <w:vMerge w:val="restart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567"/>
        </w:trPr>
        <w:tc>
          <w:tcPr>
            <w:tcW w:w="1268" w:type="dxa"/>
            <w:gridSpan w:val="2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18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341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120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sz w:val="24"/>
              </w:rPr>
            </w:pPr>
            <w:r w:rsidRPr="00F84F53">
              <w:rPr>
                <w:rFonts w:eastAsia="楷体_GB2312" w:hint="eastAsia"/>
                <w:sz w:val="24"/>
              </w:rPr>
              <w:t>不同意</w:t>
            </w:r>
          </w:p>
        </w:tc>
        <w:tc>
          <w:tcPr>
            <w:tcW w:w="1409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8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503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cantSplit/>
          <w:trHeight w:val="567"/>
        </w:trPr>
        <w:tc>
          <w:tcPr>
            <w:tcW w:w="1268" w:type="dxa"/>
            <w:gridSpan w:val="2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187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341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120" w:type="dxa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楷体_GB2312"/>
                <w:sz w:val="24"/>
              </w:rPr>
            </w:pPr>
            <w:r w:rsidRPr="00F84F53">
              <w:rPr>
                <w:rFonts w:eastAsia="楷体_GB2312" w:hint="eastAsia"/>
                <w:sz w:val="24"/>
              </w:rPr>
              <w:t>弃</w:t>
            </w:r>
            <w:r w:rsidRPr="00F84F53">
              <w:rPr>
                <w:rFonts w:eastAsia="楷体_GB2312"/>
                <w:sz w:val="24"/>
              </w:rPr>
              <w:t xml:space="preserve">  </w:t>
            </w:r>
            <w:r w:rsidRPr="00F84F53">
              <w:rPr>
                <w:rFonts w:eastAsia="楷体_GB2312" w:hint="eastAsia"/>
                <w:sz w:val="24"/>
              </w:rPr>
              <w:t>权</w:t>
            </w:r>
          </w:p>
        </w:tc>
        <w:tc>
          <w:tcPr>
            <w:tcW w:w="1409" w:type="dxa"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268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  <w:tc>
          <w:tcPr>
            <w:tcW w:w="1503" w:type="dxa"/>
            <w:vMerge/>
            <w:vAlign w:val="center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</w:tc>
      </w:tr>
      <w:tr w:rsidR="000E5D82" w:rsidRPr="00F84F53" w:rsidTr="00A01A89">
        <w:trPr>
          <w:trHeight w:val="737"/>
        </w:trPr>
        <w:tc>
          <w:tcPr>
            <w:tcW w:w="9096" w:type="dxa"/>
            <w:gridSpan w:val="8"/>
            <w:vAlign w:val="center"/>
          </w:tcPr>
          <w:p w:rsidR="000E5D82" w:rsidRPr="00F84F53" w:rsidRDefault="000E5D82" w:rsidP="00A01A89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立项审批意见</w:t>
            </w:r>
          </w:p>
        </w:tc>
      </w:tr>
      <w:tr w:rsidR="000E5D82" w:rsidRPr="00F84F53" w:rsidTr="00A01A89">
        <w:trPr>
          <w:trHeight w:val="3350"/>
        </w:trPr>
        <w:tc>
          <w:tcPr>
            <w:tcW w:w="9096" w:type="dxa"/>
            <w:gridSpan w:val="8"/>
          </w:tcPr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</w:p>
          <w:p w:rsidR="000E5D82" w:rsidRPr="00F84F53" w:rsidRDefault="000E5D82" w:rsidP="00A01A89">
            <w:pPr>
              <w:spacing w:line="560" w:lineRule="exact"/>
              <w:rPr>
                <w:sz w:val="24"/>
              </w:rPr>
            </w:pPr>
            <w:r w:rsidRPr="00F84F53">
              <w:rPr>
                <w:sz w:val="24"/>
              </w:rPr>
              <w:t xml:space="preserve">  </w:t>
            </w:r>
          </w:p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t>盖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</w:t>
            </w:r>
            <w:r w:rsidRPr="00F84F53">
              <w:rPr>
                <w:rFonts w:eastAsia="黑体" w:hint="eastAsia"/>
                <w:b/>
                <w:bCs/>
                <w:sz w:val="24"/>
              </w:rPr>
              <w:t>章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负责人签名：</w:t>
            </w:r>
          </w:p>
          <w:p w:rsidR="000E5D82" w:rsidRPr="00F84F53" w:rsidRDefault="000E5D82" w:rsidP="00A01A89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               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年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月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 w:hint="eastAsia"/>
                <w:b/>
                <w:bCs/>
                <w:sz w:val="24"/>
              </w:rPr>
              <w:t>日</w:t>
            </w:r>
          </w:p>
        </w:tc>
      </w:tr>
    </w:tbl>
    <w:p w:rsidR="000E5D82" w:rsidRPr="00F84F53" w:rsidRDefault="000E5D82" w:rsidP="003E3BBB">
      <w:pPr>
        <w:spacing w:line="560" w:lineRule="exact"/>
        <w:rPr>
          <w:rFonts w:eastAsia="楷体_GB2312"/>
          <w:sz w:val="28"/>
          <w:szCs w:val="28"/>
        </w:rPr>
        <w:sectPr w:rsidR="000E5D82" w:rsidRPr="00F84F53" w:rsidSect="00D0016F">
          <w:footerReference w:type="even" r:id="rId9"/>
          <w:footerReference w:type="default" r:id="rId10"/>
          <w:pgSz w:w="11907" w:h="16840" w:code="9"/>
          <w:pgMar w:top="1418" w:right="1418" w:bottom="1418" w:left="1418" w:header="851" w:footer="1134" w:gutter="0"/>
          <w:cols w:space="720"/>
          <w:docGrid w:linePitch="312"/>
        </w:sectPr>
      </w:pPr>
    </w:p>
    <w:p w:rsidR="000E5D82" w:rsidRPr="00D0016F" w:rsidRDefault="000E5D82" w:rsidP="00D0016F">
      <w:pPr>
        <w:spacing w:line="560" w:lineRule="exact"/>
        <w:rPr>
          <w:rFonts w:ascii="方正黑体_GBK" w:eastAsia="方正黑体_GBK"/>
          <w:sz w:val="32"/>
          <w:szCs w:val="32"/>
        </w:rPr>
      </w:pPr>
      <w:r w:rsidRPr="00D0016F">
        <w:rPr>
          <w:rFonts w:ascii="方正黑体_GBK" w:eastAsia="方正黑体_GBK" w:hint="eastAsia"/>
          <w:sz w:val="32"/>
          <w:szCs w:val="32"/>
        </w:rPr>
        <w:t>附件</w:t>
      </w:r>
      <w:r w:rsidRPr="00D0016F">
        <w:rPr>
          <w:rFonts w:ascii="方正黑体_GBK" w:eastAsia="方正黑体_GBK"/>
          <w:sz w:val="32"/>
          <w:szCs w:val="32"/>
        </w:rPr>
        <w:t>3</w:t>
      </w:r>
    </w:p>
    <w:tbl>
      <w:tblPr>
        <w:tblW w:w="15735" w:type="dxa"/>
        <w:jc w:val="center"/>
        <w:tblInd w:w="93" w:type="dxa"/>
        <w:tblLayout w:type="fixed"/>
        <w:tblLook w:val="0000"/>
      </w:tblPr>
      <w:tblGrid>
        <w:gridCol w:w="457"/>
        <w:gridCol w:w="834"/>
        <w:gridCol w:w="805"/>
        <w:gridCol w:w="2274"/>
        <w:gridCol w:w="992"/>
        <w:gridCol w:w="851"/>
        <w:gridCol w:w="1417"/>
        <w:gridCol w:w="1701"/>
        <w:gridCol w:w="1559"/>
        <w:gridCol w:w="709"/>
        <w:gridCol w:w="1255"/>
        <w:gridCol w:w="1276"/>
        <w:gridCol w:w="1038"/>
        <w:gridCol w:w="567"/>
      </w:tblGrid>
      <w:tr w:rsidR="000E5D82" w:rsidRPr="00F84F53" w:rsidTr="005737B1">
        <w:trPr>
          <w:trHeight w:val="998"/>
          <w:jc w:val="center"/>
        </w:trPr>
        <w:tc>
          <w:tcPr>
            <w:tcW w:w="15735" w:type="dxa"/>
            <w:gridSpan w:val="1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E5D82" w:rsidRPr="00D0016F" w:rsidRDefault="000E5D82" w:rsidP="00D0016F">
            <w:pPr>
              <w:snapToGrid w:val="0"/>
              <w:jc w:val="center"/>
              <w:rPr>
                <w:rFonts w:ascii="方正小标宋_GBK" w:eastAsia="方正小标宋_GBK" w:hAnsi="方正小标宋_GBK" w:cs="宋体"/>
                <w:kern w:val="0"/>
                <w:sz w:val="44"/>
                <w:szCs w:val="44"/>
              </w:rPr>
            </w:pPr>
            <w:r w:rsidRPr="00D0016F">
              <w:rPr>
                <w:rFonts w:ascii="方正小标宋_GBK" w:eastAsia="方正小标宋_GBK" w:hAnsi="方正小标宋_GBK" w:cs="宋体"/>
                <w:kern w:val="0"/>
                <w:sz w:val="44"/>
                <w:szCs w:val="44"/>
              </w:rPr>
              <w:t>201</w:t>
            </w:r>
            <w:r>
              <w:rPr>
                <w:rFonts w:ascii="方正小标宋_GBK" w:eastAsia="方正小标宋_GBK" w:hAnsi="方正小标宋_GBK" w:cs="宋体"/>
                <w:kern w:val="0"/>
                <w:sz w:val="44"/>
                <w:szCs w:val="44"/>
              </w:rPr>
              <w:t>5</w:t>
            </w:r>
            <w:r w:rsidRPr="00D0016F">
              <w:rPr>
                <w:rFonts w:ascii="方正小标宋_GBK" w:eastAsia="方正小标宋_GBK" w:hAnsi="方正小标宋_GBK" w:cs="宋体" w:hint="eastAsia"/>
                <w:kern w:val="0"/>
                <w:sz w:val="44"/>
                <w:szCs w:val="44"/>
              </w:rPr>
              <w:t>年度成都市教育科研课题申报汇总表</w:t>
            </w:r>
          </w:p>
          <w:p w:rsidR="000E5D82" w:rsidRPr="00F84F53" w:rsidRDefault="000E5D82" w:rsidP="001747E5">
            <w:pPr>
              <w:snapToGrid w:val="0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 w:rsidRPr="00F84F53">
              <w:rPr>
                <w:rFonts w:eastAsia="楷体_GB2312" w:hint="eastAsia"/>
                <w:sz w:val="28"/>
                <w:szCs w:val="28"/>
              </w:rPr>
              <w:t>填表单位（盖章）：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            </w:t>
            </w:r>
            <w:r w:rsidRPr="00F84F53">
              <w:rPr>
                <w:rFonts w:eastAsia="楷体_GB2312" w:hint="eastAsia"/>
                <w:sz w:val="28"/>
                <w:szCs w:val="28"/>
              </w:rPr>
              <w:t>填表人：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          </w:t>
            </w:r>
            <w:r w:rsidRPr="00F84F53">
              <w:rPr>
                <w:rFonts w:eastAsia="楷体_GB2312" w:hint="eastAsia"/>
                <w:sz w:val="28"/>
                <w:szCs w:val="28"/>
              </w:rPr>
              <w:t>联系电话：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            </w:t>
            </w:r>
            <w:r w:rsidRPr="00F84F53">
              <w:rPr>
                <w:rFonts w:eastAsia="楷体_GB2312" w:hint="eastAsia"/>
                <w:sz w:val="28"/>
                <w:szCs w:val="28"/>
              </w:rPr>
              <w:t>填表时间：</w:t>
            </w:r>
            <w:r w:rsidRPr="00F84F53">
              <w:rPr>
                <w:rFonts w:eastAsia="楷体_GB2312"/>
                <w:sz w:val="28"/>
                <w:szCs w:val="28"/>
              </w:rPr>
              <w:t>201</w:t>
            </w:r>
            <w:r>
              <w:rPr>
                <w:rFonts w:eastAsia="楷体_GB2312"/>
                <w:sz w:val="28"/>
                <w:szCs w:val="28"/>
              </w:rPr>
              <w:t>5</w:t>
            </w:r>
            <w:r w:rsidRPr="00F84F53">
              <w:rPr>
                <w:rFonts w:eastAsia="楷体_GB2312" w:hint="eastAsia"/>
                <w:sz w:val="28"/>
                <w:szCs w:val="28"/>
              </w:rPr>
              <w:t>年</w:t>
            </w:r>
            <w:r w:rsidRPr="00F84F53">
              <w:rPr>
                <w:rFonts w:eastAsia="楷体_GB2312"/>
                <w:sz w:val="28"/>
                <w:szCs w:val="28"/>
              </w:rPr>
              <w:t xml:space="preserve">  </w:t>
            </w:r>
            <w:r w:rsidRPr="00F84F53">
              <w:rPr>
                <w:rFonts w:eastAsia="楷体_GB2312" w:hint="eastAsia"/>
                <w:sz w:val="28"/>
                <w:szCs w:val="28"/>
              </w:rPr>
              <w:t>月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</w:t>
            </w:r>
            <w:r w:rsidRPr="00F84F53"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  <w:tr w:rsidR="000E5D82" w:rsidRPr="00F84F53" w:rsidTr="005737B1">
        <w:trPr>
          <w:trHeight w:val="781"/>
          <w:jc w:val="center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66642D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6664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区</w:t>
            </w:r>
          </w:p>
          <w:p w:rsidR="000E5D82" w:rsidRPr="0066642D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6664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（市）</w:t>
            </w:r>
          </w:p>
          <w:p w:rsidR="000E5D82" w:rsidRPr="0066642D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6664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县</w:t>
            </w:r>
          </w:p>
        </w:tc>
        <w:tc>
          <w:tcPr>
            <w:tcW w:w="8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申请类别</w:t>
            </w:r>
          </w:p>
        </w:tc>
        <w:tc>
          <w:tcPr>
            <w:tcW w:w="22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课题名称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课题</w:t>
            </w:r>
          </w:p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申请人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职称</w:t>
            </w:r>
            <w:r w:rsidRPr="00F84F53">
              <w:rPr>
                <w:rFonts w:ascii="宋体" w:hAnsi="宋体" w:cs="宋体"/>
                <w:b/>
                <w:bCs/>
                <w:kern w:val="0"/>
                <w:sz w:val="24"/>
              </w:rPr>
              <w:t>/</w:t>
            </w: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申请（</w:t>
            </w: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责任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）</w:t>
            </w: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完成时间</w:t>
            </w: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开户行名称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账号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经费管理单位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0E5D82" w:rsidRPr="00F84F53" w:rsidTr="005737B1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43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  <w:tr w:rsidR="000E5D82" w:rsidRPr="00F84F53" w:rsidTr="005737B1">
        <w:trPr>
          <w:trHeight w:val="570"/>
          <w:jc w:val="center"/>
        </w:trPr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RDefault="000E5D82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8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E5D82" w:rsidRPr="00F84F53" w:rsidDel="003C630A" w:rsidRDefault="000E5D82" w:rsidP="00D0016F">
            <w:pPr>
              <w:snapToGrid w:val="0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0E5D82" w:rsidRDefault="000E5D82">
      <w:pPr>
        <w:widowControl/>
        <w:jc w:val="left"/>
        <w:rPr>
          <w:rFonts w:eastAsia="方正仿宋_GBK"/>
          <w:sz w:val="24"/>
        </w:rPr>
        <w:sectPr w:rsidR="000E5D82" w:rsidSect="00D0016F">
          <w:footerReference w:type="even" r:id="rId11"/>
          <w:footerReference w:type="default" r:id="rId12"/>
          <w:pgSz w:w="16838" w:h="11906" w:orient="landscape" w:code="9"/>
          <w:pgMar w:top="1531" w:right="1531" w:bottom="1531" w:left="1531" w:header="851" w:footer="1134" w:gutter="0"/>
          <w:cols w:space="720"/>
          <w:docGrid w:linePitch="289"/>
        </w:sectPr>
      </w:pPr>
      <w:r w:rsidRPr="00F84F53">
        <w:rPr>
          <w:rFonts w:eastAsia="方正仿宋_GBK" w:hint="eastAsia"/>
          <w:sz w:val="24"/>
        </w:rPr>
        <w:t>注：</w:t>
      </w:r>
      <w:r w:rsidRPr="00F84F53">
        <w:rPr>
          <w:rFonts w:eastAsia="方正仿宋_GBK"/>
          <w:sz w:val="24"/>
        </w:rPr>
        <w:t>1.</w:t>
      </w:r>
      <w:r w:rsidRPr="00F84F53">
        <w:rPr>
          <w:rFonts w:eastAsia="方正仿宋_GBK" w:hint="eastAsia"/>
          <w:sz w:val="24"/>
        </w:rPr>
        <w:t>“申请类别”分为</w:t>
      </w:r>
      <w:r>
        <w:rPr>
          <w:rFonts w:eastAsia="方正仿宋_GBK" w:hint="eastAsia"/>
          <w:sz w:val="24"/>
        </w:rPr>
        <w:t>一般课题或专项课题，各类</w:t>
      </w:r>
      <w:bookmarkStart w:id="0" w:name="_GoBack"/>
      <w:bookmarkEnd w:id="0"/>
      <w:r>
        <w:rPr>
          <w:rFonts w:eastAsia="方正仿宋_GBK" w:hint="eastAsia"/>
          <w:sz w:val="24"/>
        </w:rPr>
        <w:t>课题须按本通知要求予以说明，如专项课题</w:t>
      </w:r>
      <w:r w:rsidRPr="00F84F53">
        <w:rPr>
          <w:rFonts w:eastAsia="方正仿宋_GBK"/>
          <w:sz w:val="24"/>
        </w:rPr>
        <w:t>A.</w:t>
      </w:r>
      <w:r>
        <w:rPr>
          <w:rFonts w:eastAsia="方正仿宋_GBK" w:hint="eastAsia"/>
          <w:sz w:val="24"/>
        </w:rPr>
        <w:t>；</w:t>
      </w:r>
      <w:r>
        <w:rPr>
          <w:rFonts w:eastAsia="方正仿宋_GBK"/>
          <w:sz w:val="24"/>
        </w:rPr>
        <w:t>2.</w:t>
      </w:r>
      <w:r w:rsidRPr="00F84F53">
        <w:rPr>
          <w:rFonts w:eastAsia="方正仿宋_GBK" w:hint="eastAsia"/>
          <w:sz w:val="24"/>
        </w:rPr>
        <w:t>“职称</w:t>
      </w:r>
      <w:r w:rsidRPr="00F84F53">
        <w:rPr>
          <w:rFonts w:eastAsia="方正仿宋_GBK"/>
          <w:sz w:val="24"/>
        </w:rPr>
        <w:t>/</w:t>
      </w:r>
      <w:r w:rsidRPr="00F84F53">
        <w:rPr>
          <w:rFonts w:eastAsia="方正仿宋_GBK" w:hint="eastAsia"/>
          <w:sz w:val="24"/>
        </w:rPr>
        <w:t>职务”用斜线分隔</w:t>
      </w:r>
      <w:r>
        <w:rPr>
          <w:rFonts w:eastAsia="方正仿宋_GBK" w:hint="eastAsia"/>
          <w:sz w:val="24"/>
        </w:rPr>
        <w:t>，</w:t>
      </w:r>
      <w:r w:rsidRPr="00F84F53">
        <w:rPr>
          <w:rFonts w:eastAsia="方正仿宋_GBK" w:hint="eastAsia"/>
          <w:sz w:val="24"/>
        </w:rPr>
        <w:t>如课题申请人是中学高级职称并任校长一职，应填为“中学高级</w:t>
      </w:r>
      <w:r w:rsidRPr="00F84F53">
        <w:rPr>
          <w:rFonts w:eastAsia="方正仿宋_GBK"/>
          <w:sz w:val="24"/>
        </w:rPr>
        <w:t>/</w:t>
      </w:r>
      <w:r w:rsidRPr="00F84F53">
        <w:rPr>
          <w:rFonts w:eastAsia="方正仿宋_GBK" w:hint="eastAsia"/>
          <w:sz w:val="24"/>
        </w:rPr>
        <w:t>校长”</w:t>
      </w:r>
      <w:r>
        <w:rPr>
          <w:rFonts w:eastAsia="方正仿宋_GBK" w:hint="eastAsia"/>
          <w:sz w:val="24"/>
        </w:rPr>
        <w:t>；</w:t>
      </w:r>
      <w:r>
        <w:rPr>
          <w:rFonts w:eastAsia="方正仿宋_GBK"/>
          <w:sz w:val="24"/>
        </w:rPr>
        <w:t>3.</w:t>
      </w:r>
      <w:r>
        <w:rPr>
          <w:rFonts w:eastAsia="方正仿宋_GBK" w:hint="eastAsia"/>
          <w:sz w:val="24"/>
        </w:rPr>
        <w:t>经费管理单位指经费能够划拨到的单位，如</w:t>
      </w:r>
      <w:r>
        <w:rPr>
          <w:rFonts w:hint="eastAsia"/>
        </w:rPr>
        <w:t>成都市</w:t>
      </w:r>
      <w:r>
        <w:t>xx</w:t>
      </w:r>
      <w:r>
        <w:rPr>
          <w:rFonts w:hint="eastAsia"/>
        </w:rPr>
        <w:t>区财政支付教育分中心；</w:t>
      </w:r>
      <w:r>
        <w:t>4.</w:t>
      </w:r>
      <w:r>
        <w:rPr>
          <w:rFonts w:hint="eastAsia"/>
        </w:rPr>
        <w:t>本表所列序号即视为区（市）县推荐课题的排序号。</w:t>
      </w:r>
    </w:p>
    <w:p w:rsidR="000E5D82" w:rsidRPr="0066642D" w:rsidRDefault="000E5D82" w:rsidP="000B2648">
      <w:pPr>
        <w:ind w:firstLineChars="200" w:firstLine="31680"/>
        <w:rPr>
          <w:rFonts w:ascii="方正仿宋_GBK" w:eastAsia="方正仿宋_GBK" w:hAnsi="宋体"/>
          <w:sz w:val="32"/>
          <w:szCs w:val="32"/>
        </w:rPr>
      </w:pPr>
      <w:r w:rsidRPr="0066642D">
        <w:rPr>
          <w:rFonts w:ascii="方正仿宋_GBK" w:eastAsia="方正仿宋_GBK" w:hAnsi="宋体" w:hint="eastAsia"/>
          <w:sz w:val="32"/>
          <w:szCs w:val="32"/>
        </w:rPr>
        <w:t>注：</w:t>
      </w:r>
      <w:r>
        <w:rPr>
          <w:rFonts w:ascii="方正仿宋_GBK" w:eastAsia="方正仿宋_GBK" w:hAnsi="宋体" w:hint="eastAsia"/>
          <w:sz w:val="32"/>
          <w:szCs w:val="32"/>
        </w:rPr>
        <w:t>以上各</w:t>
      </w:r>
      <w:r w:rsidRPr="0066642D">
        <w:rPr>
          <w:rFonts w:ascii="方正仿宋_GBK" w:eastAsia="方正仿宋_GBK" w:hAnsi="宋体" w:hint="eastAsia"/>
          <w:sz w:val="32"/>
          <w:szCs w:val="32"/>
        </w:rPr>
        <w:t>附件可从“成都市教育科学研究院”网站（网址：</w:t>
      </w:r>
      <w:r w:rsidRPr="0066642D">
        <w:rPr>
          <w:rFonts w:ascii="方正仿宋_GBK" w:eastAsia="方正仿宋_GBK" w:hAnsi="宋体"/>
          <w:sz w:val="32"/>
          <w:szCs w:val="32"/>
        </w:rPr>
        <w:t>http://www.cdjky.com</w:t>
      </w:r>
      <w:r w:rsidRPr="0066642D">
        <w:rPr>
          <w:rFonts w:ascii="方正仿宋_GBK" w:eastAsia="方正仿宋_GBK" w:hAnsi="宋体" w:hint="eastAsia"/>
          <w:sz w:val="32"/>
          <w:szCs w:val="32"/>
        </w:rPr>
        <w:t>）下载。附件</w:t>
      </w:r>
      <w:r w:rsidRPr="0066642D">
        <w:rPr>
          <w:rFonts w:ascii="方正仿宋_GBK" w:eastAsia="方正仿宋_GBK" w:hAnsi="宋体"/>
          <w:sz w:val="32"/>
          <w:szCs w:val="32"/>
        </w:rPr>
        <w:t>2</w:t>
      </w:r>
      <w:r w:rsidRPr="0066642D">
        <w:rPr>
          <w:rFonts w:ascii="方正仿宋_GBK" w:eastAsia="方正仿宋_GBK" w:hAnsi="宋体" w:hint="eastAsia"/>
          <w:sz w:val="32"/>
          <w:szCs w:val="32"/>
        </w:rPr>
        <w:t>、</w:t>
      </w:r>
      <w:r w:rsidRPr="0066642D">
        <w:rPr>
          <w:rFonts w:ascii="方正仿宋_GBK" w:eastAsia="方正仿宋_GBK" w:hAnsi="宋体"/>
          <w:sz w:val="32"/>
          <w:szCs w:val="32"/>
        </w:rPr>
        <w:t>3</w:t>
      </w:r>
      <w:r w:rsidRPr="0066642D">
        <w:rPr>
          <w:rFonts w:ascii="方正仿宋_GBK" w:eastAsia="方正仿宋_GBK" w:hAnsi="宋体" w:hint="eastAsia"/>
          <w:sz w:val="32"/>
          <w:szCs w:val="32"/>
        </w:rPr>
        <w:t>同。</w:t>
      </w:r>
    </w:p>
    <w:p w:rsidR="000E5D82" w:rsidRDefault="000E5D82">
      <w:pPr>
        <w:widowControl/>
        <w:jc w:val="left"/>
        <w:rPr>
          <w:rFonts w:ascii="方正仿宋_GBK" w:eastAsia="方正仿宋_GBK" w:hAnsi="Calibri"/>
          <w:sz w:val="32"/>
          <w:szCs w:val="32"/>
        </w:rPr>
      </w:pPr>
    </w:p>
    <w:p w:rsidR="000E5D82" w:rsidRDefault="000E5D82">
      <w:pPr>
        <w:widowControl/>
        <w:jc w:val="left"/>
        <w:rPr>
          <w:rFonts w:ascii="方正仿宋_GBK" w:eastAsia="方正仿宋_GBK" w:hAnsi="Calibri"/>
          <w:sz w:val="32"/>
          <w:szCs w:val="32"/>
        </w:rPr>
      </w:pPr>
    </w:p>
    <w:p w:rsidR="000E5D82" w:rsidRDefault="000E5D82" w:rsidP="000B2648">
      <w:pPr>
        <w:ind w:rightChars="600" w:right="31680"/>
        <w:jc w:val="right"/>
        <w:rPr>
          <w:rFonts w:ascii="方正仿宋_GBK" w:eastAsia="方正仿宋_GBK" w:hAnsi="Calibri"/>
          <w:sz w:val="32"/>
          <w:szCs w:val="32"/>
        </w:rPr>
      </w:pPr>
    </w:p>
    <w:tbl>
      <w:tblPr>
        <w:tblpPr w:leftFromText="181" w:rightFromText="181" w:bottomFromText="142" w:vertAnchor="page" w:horzAnchor="margin" w:tblpXSpec="center" w:tblpY="13711"/>
        <w:tblOverlap w:val="never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1"/>
      </w:tblGrid>
      <w:tr w:rsidR="000E5D82" w:rsidRPr="00515DF6" w:rsidTr="005737B1">
        <w:trPr>
          <w:trHeight w:val="417"/>
        </w:trPr>
        <w:tc>
          <w:tcPr>
            <w:tcW w:w="8821" w:type="dxa"/>
            <w:tcBorders>
              <w:top w:val="nil"/>
            </w:tcBorders>
            <w:vAlign w:val="center"/>
          </w:tcPr>
          <w:p w:rsidR="000E5D82" w:rsidRPr="000114A1" w:rsidRDefault="000E5D82" w:rsidP="005737B1">
            <w:pPr>
              <w:rPr>
                <w:rFonts w:ascii="方正仿宋_GBK" w:eastAsia="方正仿宋_GBK"/>
                <w:bCs/>
                <w:sz w:val="28"/>
                <w:szCs w:val="28"/>
              </w:rPr>
            </w:pPr>
            <w:bookmarkStart w:id="1" w:name="OLE_LINK1"/>
            <w:bookmarkStart w:id="2" w:name="OLE_LINK2"/>
            <w:r w:rsidRPr="000114A1">
              <w:rPr>
                <w:rFonts w:ascii="方正黑体_GBK" w:eastAsia="方正黑体_GBK" w:hint="eastAsia"/>
                <w:bCs/>
                <w:sz w:val="28"/>
                <w:szCs w:val="28"/>
              </w:rPr>
              <w:t>信息公开类别</w:t>
            </w:r>
            <w:r w:rsidRPr="000114A1">
              <w:rPr>
                <w:rFonts w:ascii="方正仿宋_GBK" w:eastAsia="方正仿宋_GBK" w:hint="eastAsia"/>
                <w:bCs/>
                <w:sz w:val="28"/>
                <w:szCs w:val="28"/>
              </w:rPr>
              <w:t>：</w:t>
            </w:r>
            <w:r>
              <w:rPr>
                <w:rFonts w:ascii="方正小标宋_GBK" w:eastAsia="方正小标宋_GBK" w:hAnsi="方正小标宋_GBK" w:hint="eastAsia"/>
                <w:bCs/>
                <w:sz w:val="28"/>
                <w:szCs w:val="28"/>
              </w:rPr>
              <w:t>不予公开</w:t>
            </w:r>
          </w:p>
        </w:tc>
      </w:tr>
      <w:tr w:rsidR="000E5D82" w:rsidRPr="000114A1" w:rsidTr="005737B1">
        <w:trPr>
          <w:trHeight w:val="417"/>
        </w:trPr>
        <w:tc>
          <w:tcPr>
            <w:tcW w:w="8821" w:type="dxa"/>
            <w:tcBorders>
              <w:bottom w:val="single" w:sz="6" w:space="0" w:color="auto"/>
            </w:tcBorders>
            <w:vAlign w:val="center"/>
          </w:tcPr>
          <w:p w:rsidR="000E5D82" w:rsidRPr="000114A1" w:rsidRDefault="000E5D82" w:rsidP="000E5D82">
            <w:pPr>
              <w:ind w:leftChars="150" w:left="31680" w:rightChars="150" w:right="31680"/>
              <w:rPr>
                <w:rFonts w:ascii="方正仿宋_GBK" w:eastAsia="方正仿宋_GBK" w:hAnsi="仿宋"/>
                <w:sz w:val="28"/>
                <w:szCs w:val="28"/>
              </w:rPr>
            </w:pPr>
            <w:r w:rsidRPr="000114A1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成都市教育局办公室</w:t>
            </w:r>
            <w:r w:rsidRPr="000114A1">
              <w:rPr>
                <w:rFonts w:ascii="方正仿宋_GBK" w:eastAsia="方正仿宋_GBK" w:hAnsi="仿宋"/>
                <w:sz w:val="28"/>
                <w:szCs w:val="28"/>
              </w:rPr>
              <w:t xml:space="preserve">       </w:t>
            </w:r>
            <w:r>
              <w:rPr>
                <w:rFonts w:ascii="方正仿宋_GBK" w:eastAsia="方正仿宋_GBK" w:hAnsi="仿宋"/>
                <w:sz w:val="28"/>
                <w:szCs w:val="28"/>
              </w:rPr>
              <w:t xml:space="preserve">     </w:t>
            </w:r>
            <w:r w:rsidRPr="000114A1">
              <w:rPr>
                <w:rFonts w:ascii="方正仿宋_GBK" w:eastAsia="方正仿宋_GBK" w:hAnsi="仿宋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/>
                <w:sz w:val="28"/>
                <w:szCs w:val="28"/>
              </w:rPr>
              <w:t xml:space="preserve"> </w:t>
            </w:r>
            <w:r w:rsidRPr="000114A1">
              <w:rPr>
                <w:rFonts w:ascii="方正仿宋_GBK" w:eastAsia="方正仿宋_GBK" w:hAnsi="仿宋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/>
                <w:sz w:val="28"/>
                <w:szCs w:val="28"/>
              </w:rPr>
              <w:t xml:space="preserve">   </w:t>
            </w:r>
            <w:r w:rsidRPr="000114A1">
              <w:rPr>
                <w:rFonts w:ascii="方正仿宋_GBK" w:eastAsia="方正仿宋_GBK" w:hAnsi="仿宋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/>
                <w:sz w:val="28"/>
                <w:szCs w:val="28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4"/>
                <w:attr w:name="Year" w:val="2015"/>
              </w:smartTagPr>
              <w:r>
                <w:rPr>
                  <w:rFonts w:ascii="方正仿宋_GBK" w:eastAsia="方正仿宋_GBK" w:hAnsi="仿宋"/>
                  <w:sz w:val="28"/>
                  <w:szCs w:val="28"/>
                </w:rPr>
                <w:t>2015</w:t>
              </w:r>
              <w:r w:rsidRPr="000114A1">
                <w:rPr>
                  <w:rFonts w:ascii="方正仿宋_GBK" w:eastAsia="方正仿宋_GBK" w:hAnsi="仿宋" w:hint="eastAsia"/>
                  <w:bCs/>
                  <w:sz w:val="28"/>
                  <w:szCs w:val="28"/>
                </w:rPr>
                <w:t>年</w:t>
              </w:r>
              <w:r>
                <w:rPr>
                  <w:rFonts w:ascii="方正仿宋_GBK" w:eastAsia="方正仿宋_GBK" w:hAnsi="仿宋"/>
                  <w:sz w:val="28"/>
                  <w:szCs w:val="28"/>
                </w:rPr>
                <w:t>4</w:t>
              </w:r>
              <w:r w:rsidRPr="000114A1">
                <w:rPr>
                  <w:rFonts w:ascii="方正仿宋_GBK" w:eastAsia="方正仿宋_GBK" w:hAnsi="仿宋" w:hint="eastAsia"/>
                  <w:bCs/>
                  <w:sz w:val="28"/>
                  <w:szCs w:val="28"/>
                </w:rPr>
                <w:t>月</w:t>
              </w:r>
              <w:r>
                <w:rPr>
                  <w:rFonts w:ascii="方正仿宋_GBK" w:eastAsia="方正仿宋_GBK" w:hAnsi="仿宋"/>
                  <w:bCs/>
                  <w:sz w:val="28"/>
                  <w:szCs w:val="28"/>
                </w:rPr>
                <w:t>28</w:t>
              </w:r>
              <w:r w:rsidRPr="000114A1">
                <w:rPr>
                  <w:rFonts w:ascii="方正仿宋_GBK" w:eastAsia="方正仿宋_GBK" w:hAnsi="仿宋" w:hint="eastAsia"/>
                  <w:bCs/>
                  <w:sz w:val="28"/>
                  <w:szCs w:val="28"/>
                </w:rPr>
                <w:t>日</w:t>
              </w:r>
            </w:smartTag>
            <w:r w:rsidRPr="000114A1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印发</w:t>
            </w:r>
          </w:p>
        </w:tc>
      </w:tr>
      <w:bookmarkEnd w:id="1"/>
      <w:bookmarkEnd w:id="2"/>
    </w:tbl>
    <w:p w:rsidR="000E5D82" w:rsidRPr="005954E8" w:rsidRDefault="000E5D82" w:rsidP="000E5D82">
      <w:pPr>
        <w:ind w:rightChars="600" w:right="31680"/>
        <w:jc w:val="right"/>
        <w:rPr>
          <w:rFonts w:ascii="方正仿宋_GBK" w:eastAsia="方正仿宋_GBK" w:hAnsi="Calibri"/>
          <w:sz w:val="32"/>
          <w:szCs w:val="32"/>
        </w:rPr>
      </w:pPr>
    </w:p>
    <w:sectPr w:rsidR="000E5D82" w:rsidRPr="005954E8" w:rsidSect="006D537F">
      <w:pgSz w:w="11906" w:h="16838" w:code="9"/>
      <w:pgMar w:top="1985" w:right="1531" w:bottom="1701" w:left="1531" w:header="851" w:footer="1418" w:gutter="0"/>
      <w:cols w:space="720"/>
      <w:docGrid w:type="linesAndChars" w:linePitch="28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82" w:rsidRDefault="000E5D82" w:rsidP="005500CD">
      <w:r>
        <w:separator/>
      </w:r>
    </w:p>
  </w:endnote>
  <w:endnote w:type="continuationSeparator" w:id="0">
    <w:p w:rsidR="000E5D82" w:rsidRDefault="000E5D82" w:rsidP="0055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粗宋_GBK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方正粗宋_GBK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82" w:rsidRPr="00D0016F" w:rsidRDefault="000E5D82">
    <w:pPr>
      <w:pStyle w:val="Footer"/>
      <w:rPr>
        <w:rFonts w:ascii="宋体" w:hAnsi="宋体"/>
        <w:sz w:val="28"/>
        <w:szCs w:val="28"/>
      </w:rPr>
    </w:pPr>
    <w:r w:rsidRPr="00D0016F">
      <w:rPr>
        <w:rFonts w:ascii="宋体" w:hAnsi="宋体"/>
        <w:sz w:val="28"/>
        <w:szCs w:val="28"/>
      </w:rPr>
      <w:t xml:space="preserve">— </w:t>
    </w:r>
    <w:r w:rsidRPr="00D0016F">
      <w:rPr>
        <w:rFonts w:ascii="宋体" w:hAnsi="宋体"/>
        <w:sz w:val="28"/>
        <w:szCs w:val="28"/>
      </w:rPr>
      <w:fldChar w:fldCharType="begin"/>
    </w:r>
    <w:r w:rsidRPr="00D0016F">
      <w:rPr>
        <w:rFonts w:ascii="宋体" w:hAnsi="宋体"/>
        <w:sz w:val="28"/>
        <w:szCs w:val="28"/>
      </w:rPr>
      <w:instrText>PAGE   \* MERGEFORMAT</w:instrText>
    </w:r>
    <w:r w:rsidRPr="00D0016F">
      <w:rPr>
        <w:rFonts w:ascii="宋体" w:hAnsi="宋体"/>
        <w:sz w:val="28"/>
        <w:szCs w:val="28"/>
      </w:rPr>
      <w:fldChar w:fldCharType="separate"/>
    </w:r>
    <w:r w:rsidRPr="000B2648">
      <w:rPr>
        <w:rFonts w:ascii="宋体" w:hAnsi="宋体"/>
        <w:noProof/>
        <w:sz w:val="28"/>
        <w:szCs w:val="28"/>
        <w:lang w:val="zh-CN"/>
      </w:rPr>
      <w:t>2</w:t>
    </w:r>
    <w:r w:rsidRPr="00D0016F">
      <w:rPr>
        <w:rFonts w:ascii="宋体" w:hAnsi="宋体"/>
        <w:sz w:val="28"/>
        <w:szCs w:val="28"/>
      </w:rPr>
      <w:fldChar w:fldCharType="end"/>
    </w:r>
    <w:r w:rsidRPr="00D0016F">
      <w:rPr>
        <w:rFonts w:ascii="宋体" w:hAnsi="宋体"/>
        <w:sz w:val="28"/>
        <w:szCs w:val="28"/>
      </w:rPr>
      <w:t xml:space="preserve"> —</w:t>
    </w:r>
  </w:p>
  <w:p w:rsidR="000E5D82" w:rsidRDefault="000E5D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82" w:rsidRPr="00D0016F" w:rsidRDefault="000E5D82">
    <w:pPr>
      <w:pStyle w:val="Footer"/>
      <w:jc w:val="right"/>
      <w:rPr>
        <w:rFonts w:ascii="宋体" w:hAnsi="宋体"/>
        <w:sz w:val="28"/>
        <w:szCs w:val="28"/>
      </w:rPr>
    </w:pPr>
    <w:r w:rsidRPr="00D0016F">
      <w:rPr>
        <w:rFonts w:ascii="宋体" w:hAnsi="宋体"/>
        <w:sz w:val="28"/>
        <w:szCs w:val="28"/>
      </w:rPr>
      <w:t xml:space="preserve">— </w:t>
    </w:r>
    <w:r w:rsidRPr="00D0016F">
      <w:rPr>
        <w:rFonts w:ascii="宋体" w:hAnsi="宋体"/>
        <w:sz w:val="28"/>
        <w:szCs w:val="28"/>
      </w:rPr>
      <w:fldChar w:fldCharType="begin"/>
    </w:r>
    <w:r w:rsidRPr="00D0016F">
      <w:rPr>
        <w:rFonts w:ascii="宋体" w:hAnsi="宋体"/>
        <w:sz w:val="28"/>
        <w:szCs w:val="28"/>
      </w:rPr>
      <w:instrText>PAGE   \* MERGEFORMAT</w:instrText>
    </w:r>
    <w:r w:rsidRPr="00D0016F">
      <w:rPr>
        <w:rFonts w:ascii="宋体" w:hAnsi="宋体"/>
        <w:sz w:val="28"/>
        <w:szCs w:val="28"/>
      </w:rPr>
      <w:fldChar w:fldCharType="separate"/>
    </w:r>
    <w:r w:rsidRPr="000B2648">
      <w:rPr>
        <w:rFonts w:ascii="宋体" w:hAnsi="宋体"/>
        <w:noProof/>
        <w:sz w:val="28"/>
        <w:szCs w:val="28"/>
        <w:lang w:val="zh-CN"/>
      </w:rPr>
      <w:t>1</w:t>
    </w:r>
    <w:r w:rsidRPr="00D0016F">
      <w:rPr>
        <w:rFonts w:ascii="宋体" w:hAnsi="宋体"/>
        <w:sz w:val="28"/>
        <w:szCs w:val="28"/>
      </w:rPr>
      <w:fldChar w:fldCharType="end"/>
    </w:r>
    <w:r w:rsidRPr="00D0016F">
      <w:rPr>
        <w:rFonts w:ascii="宋体" w:hAnsi="宋体"/>
        <w:sz w:val="28"/>
        <w:szCs w:val="28"/>
      </w:rPr>
      <w:t xml:space="preserve"> —</w:t>
    </w:r>
  </w:p>
  <w:p w:rsidR="000E5D82" w:rsidRDefault="000E5D8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82" w:rsidRPr="00D0016F" w:rsidRDefault="000E5D82">
    <w:pPr>
      <w:pStyle w:val="Footer"/>
      <w:rPr>
        <w:rFonts w:ascii="宋体" w:hAnsi="宋体"/>
        <w:sz w:val="28"/>
        <w:szCs w:val="28"/>
      </w:rPr>
    </w:pPr>
    <w:r w:rsidRPr="00D0016F">
      <w:rPr>
        <w:rFonts w:ascii="宋体" w:hAnsi="宋体"/>
        <w:sz w:val="28"/>
        <w:szCs w:val="28"/>
      </w:rPr>
      <w:t xml:space="preserve">— </w:t>
    </w:r>
    <w:r w:rsidRPr="00D0016F">
      <w:rPr>
        <w:rFonts w:ascii="宋体" w:hAnsi="宋体"/>
        <w:sz w:val="28"/>
        <w:szCs w:val="28"/>
      </w:rPr>
      <w:fldChar w:fldCharType="begin"/>
    </w:r>
    <w:r w:rsidRPr="00D0016F">
      <w:rPr>
        <w:rFonts w:ascii="宋体" w:hAnsi="宋体"/>
        <w:sz w:val="28"/>
        <w:szCs w:val="28"/>
      </w:rPr>
      <w:instrText>PAGE   \* MERGEFORMAT</w:instrText>
    </w:r>
    <w:r w:rsidRPr="00D0016F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4</w:t>
    </w:r>
    <w:r w:rsidRPr="00D0016F">
      <w:rPr>
        <w:rFonts w:ascii="宋体" w:hAnsi="宋体"/>
        <w:sz w:val="28"/>
        <w:szCs w:val="28"/>
      </w:rPr>
      <w:fldChar w:fldCharType="end"/>
    </w:r>
    <w:r w:rsidRPr="00D0016F">
      <w:rPr>
        <w:rFonts w:ascii="宋体" w:hAnsi="宋体"/>
        <w:sz w:val="28"/>
        <w:szCs w:val="28"/>
      </w:rPr>
      <w:t xml:space="preserve"> —</w:t>
    </w:r>
  </w:p>
  <w:p w:rsidR="000E5D82" w:rsidRDefault="000E5D8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82" w:rsidRPr="00D0016F" w:rsidRDefault="000E5D82">
    <w:pPr>
      <w:pStyle w:val="Footer"/>
      <w:jc w:val="right"/>
      <w:rPr>
        <w:rFonts w:ascii="宋体" w:hAnsi="宋体"/>
        <w:sz w:val="28"/>
        <w:szCs w:val="28"/>
      </w:rPr>
    </w:pPr>
    <w:r w:rsidRPr="00D0016F">
      <w:rPr>
        <w:rFonts w:ascii="宋体" w:hAnsi="宋体"/>
        <w:sz w:val="28"/>
        <w:szCs w:val="28"/>
      </w:rPr>
      <w:t xml:space="preserve">— </w:t>
    </w:r>
    <w:r w:rsidRPr="00D0016F">
      <w:rPr>
        <w:rFonts w:ascii="宋体" w:hAnsi="宋体"/>
        <w:sz w:val="28"/>
        <w:szCs w:val="28"/>
      </w:rPr>
      <w:fldChar w:fldCharType="begin"/>
    </w:r>
    <w:r w:rsidRPr="00D0016F">
      <w:rPr>
        <w:rFonts w:ascii="宋体" w:hAnsi="宋体"/>
        <w:sz w:val="28"/>
        <w:szCs w:val="28"/>
      </w:rPr>
      <w:instrText>PAGE   \* MERGEFORMAT</w:instrText>
    </w:r>
    <w:r w:rsidRPr="00D0016F">
      <w:rPr>
        <w:rFonts w:ascii="宋体" w:hAnsi="宋体"/>
        <w:sz w:val="28"/>
        <w:szCs w:val="28"/>
      </w:rPr>
      <w:fldChar w:fldCharType="separate"/>
    </w:r>
    <w:r w:rsidRPr="000B2648">
      <w:rPr>
        <w:rFonts w:ascii="宋体" w:hAnsi="宋体"/>
        <w:noProof/>
        <w:sz w:val="28"/>
        <w:szCs w:val="28"/>
        <w:lang w:val="zh-CN"/>
      </w:rPr>
      <w:t>3</w:t>
    </w:r>
    <w:r w:rsidRPr="00D0016F">
      <w:rPr>
        <w:rFonts w:ascii="宋体" w:hAnsi="宋体"/>
        <w:sz w:val="28"/>
        <w:szCs w:val="28"/>
      </w:rPr>
      <w:fldChar w:fldCharType="end"/>
    </w:r>
    <w:r w:rsidRPr="00D0016F">
      <w:rPr>
        <w:rFonts w:ascii="宋体" w:hAnsi="宋体"/>
        <w:sz w:val="28"/>
        <w:szCs w:val="28"/>
      </w:rPr>
      <w:t xml:space="preserve"> —</w:t>
    </w:r>
  </w:p>
  <w:p w:rsidR="000E5D82" w:rsidRDefault="000E5D82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82" w:rsidRPr="0014073A" w:rsidRDefault="000E5D82">
    <w:pPr>
      <w:pStyle w:val="Footer"/>
      <w:framePr w:wrap="around" w:vAnchor="text" w:hAnchor="margin" w:xAlign="outside" w:y="1"/>
      <w:rPr>
        <w:rStyle w:val="PageNumber"/>
        <w:rFonts w:ascii="宋体"/>
        <w:sz w:val="28"/>
        <w:szCs w:val="28"/>
      </w:rPr>
    </w:pPr>
    <w:r w:rsidRPr="0014073A">
      <w:rPr>
        <w:rFonts w:ascii="宋体" w:hAnsi="宋体"/>
        <w:sz w:val="28"/>
        <w:szCs w:val="28"/>
      </w:rPr>
      <w:t xml:space="preserve">— </w:t>
    </w:r>
    <w:r w:rsidRPr="0014073A">
      <w:rPr>
        <w:rStyle w:val="PageNumber"/>
        <w:rFonts w:ascii="宋体" w:hAnsi="宋体"/>
        <w:sz w:val="28"/>
        <w:szCs w:val="28"/>
      </w:rPr>
      <w:fldChar w:fldCharType="begin"/>
    </w:r>
    <w:r w:rsidRPr="0014073A">
      <w:rPr>
        <w:rStyle w:val="PageNumber"/>
        <w:rFonts w:ascii="宋体" w:hAnsi="宋体"/>
        <w:sz w:val="28"/>
        <w:szCs w:val="28"/>
      </w:rPr>
      <w:instrText xml:space="preserve">PAGE  </w:instrText>
    </w:r>
    <w:r w:rsidRPr="0014073A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14</w:t>
    </w:r>
    <w:r w:rsidRPr="0014073A">
      <w:rPr>
        <w:rStyle w:val="PageNumber"/>
        <w:rFonts w:ascii="宋体" w:hAnsi="宋体"/>
        <w:sz w:val="28"/>
        <w:szCs w:val="28"/>
      </w:rPr>
      <w:fldChar w:fldCharType="end"/>
    </w:r>
    <w:r w:rsidRPr="0014073A">
      <w:rPr>
        <w:rFonts w:ascii="宋体" w:hAnsi="宋体"/>
        <w:sz w:val="28"/>
        <w:szCs w:val="28"/>
      </w:rPr>
      <w:t xml:space="preserve"> —</w:t>
    </w:r>
  </w:p>
  <w:p w:rsidR="000E5D82" w:rsidRDefault="000E5D82">
    <w:pPr>
      <w:pStyle w:val="Footer"/>
      <w:ind w:right="360"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82" w:rsidRPr="000C33D9" w:rsidRDefault="000E5D82">
    <w:pPr>
      <w:pStyle w:val="Footer"/>
      <w:jc w:val="right"/>
      <w:rPr>
        <w:rFonts w:ascii="宋体"/>
        <w:sz w:val="28"/>
        <w:szCs w:val="28"/>
      </w:rPr>
    </w:pPr>
    <w:r w:rsidRPr="000C33D9">
      <w:rPr>
        <w:rFonts w:ascii="宋体" w:hAnsi="宋体"/>
        <w:sz w:val="28"/>
        <w:szCs w:val="28"/>
      </w:rPr>
      <w:t xml:space="preserve">— </w:t>
    </w:r>
    <w:r w:rsidRPr="000C33D9">
      <w:rPr>
        <w:rFonts w:ascii="宋体" w:hAnsi="宋体"/>
        <w:sz w:val="28"/>
        <w:szCs w:val="28"/>
      </w:rPr>
      <w:fldChar w:fldCharType="begin"/>
    </w:r>
    <w:r w:rsidRPr="000C33D9">
      <w:rPr>
        <w:rFonts w:ascii="宋体" w:hAnsi="宋体"/>
        <w:sz w:val="28"/>
        <w:szCs w:val="28"/>
      </w:rPr>
      <w:instrText>PAGE   \* MERGEFORMAT</w:instrText>
    </w:r>
    <w:r w:rsidRPr="000C33D9">
      <w:rPr>
        <w:rFonts w:ascii="宋体" w:hAnsi="宋体"/>
        <w:sz w:val="28"/>
        <w:szCs w:val="28"/>
      </w:rPr>
      <w:fldChar w:fldCharType="separate"/>
    </w:r>
    <w:r w:rsidRPr="000B2648">
      <w:rPr>
        <w:rFonts w:ascii="宋体" w:hAnsi="宋体"/>
        <w:noProof/>
        <w:sz w:val="28"/>
        <w:szCs w:val="28"/>
        <w:lang w:val="zh-CN"/>
      </w:rPr>
      <w:t>15</w:t>
    </w:r>
    <w:r w:rsidRPr="000C33D9">
      <w:rPr>
        <w:rFonts w:ascii="宋体" w:hAnsi="宋体"/>
        <w:sz w:val="28"/>
        <w:szCs w:val="28"/>
      </w:rPr>
      <w:fldChar w:fldCharType="end"/>
    </w:r>
    <w:r w:rsidRPr="000C33D9">
      <w:rPr>
        <w:rFonts w:ascii="宋体" w:hAnsi="宋体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82" w:rsidRDefault="000E5D82" w:rsidP="005500CD">
      <w:r>
        <w:separator/>
      </w:r>
    </w:p>
  </w:footnote>
  <w:footnote w:type="continuationSeparator" w:id="0">
    <w:p w:rsidR="000E5D82" w:rsidRDefault="000E5D82" w:rsidP="005500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000000A"/>
    <w:multiLevelType w:val="singleLevel"/>
    <w:tmpl w:val="0000000A"/>
    <w:lvl w:ilvl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06587C02"/>
    <w:multiLevelType w:val="hybridMultilevel"/>
    <w:tmpl w:val="58EA8A0A"/>
    <w:lvl w:ilvl="0" w:tplc="FC46AF72">
      <w:start w:val="1"/>
      <w:numFmt w:val="japaneseCounting"/>
      <w:lvlText w:val="%1、"/>
      <w:lvlJc w:val="left"/>
      <w:pPr>
        <w:ind w:left="13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4">
    <w:nsid w:val="112565D2"/>
    <w:multiLevelType w:val="hybridMultilevel"/>
    <w:tmpl w:val="E9089A70"/>
    <w:lvl w:ilvl="0" w:tplc="67E4F9BA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5">
    <w:nsid w:val="11ED5436"/>
    <w:multiLevelType w:val="hybridMultilevel"/>
    <w:tmpl w:val="E908858A"/>
    <w:lvl w:ilvl="0" w:tplc="E7BA8ECE">
      <w:start w:val="2"/>
      <w:numFmt w:val="japaneseCounting"/>
      <w:lvlText w:val="（%1）"/>
      <w:lvlJc w:val="left"/>
      <w:pPr>
        <w:ind w:left="2031" w:hanging="108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9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1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5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7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9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1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31" w:hanging="420"/>
      </w:pPr>
      <w:rPr>
        <w:rFonts w:cs="Times New Roman"/>
      </w:rPr>
    </w:lvl>
  </w:abstractNum>
  <w:abstractNum w:abstractNumId="6">
    <w:nsid w:val="159B1717"/>
    <w:multiLevelType w:val="hybridMultilevel"/>
    <w:tmpl w:val="0BF2C4A6"/>
    <w:lvl w:ilvl="0" w:tplc="743E0390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7">
    <w:nsid w:val="1B194A09"/>
    <w:multiLevelType w:val="hybridMultilevel"/>
    <w:tmpl w:val="1DCC6EA6"/>
    <w:lvl w:ilvl="0" w:tplc="1B3AD9F6">
      <w:start w:val="1"/>
      <w:numFmt w:val="bullet"/>
      <w:lvlText w:val=""/>
      <w:lvlPicBulletId w:val="0"/>
      <w:lvlJc w:val="left"/>
      <w:pPr>
        <w:tabs>
          <w:tab w:val="num" w:pos="1066"/>
        </w:tabs>
        <w:ind w:left="106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01"/>
        </w:tabs>
        <w:ind w:left="90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21"/>
        </w:tabs>
        <w:ind w:left="13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1"/>
        </w:tabs>
        <w:ind w:left="17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61"/>
        </w:tabs>
        <w:ind w:left="21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81"/>
        </w:tabs>
        <w:ind w:left="25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1"/>
        </w:tabs>
        <w:ind w:left="30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21"/>
        </w:tabs>
        <w:ind w:left="34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41"/>
        </w:tabs>
        <w:ind w:left="3841" w:hanging="420"/>
      </w:pPr>
      <w:rPr>
        <w:rFonts w:ascii="Wingdings" w:hAnsi="Wingdings" w:hint="default"/>
      </w:rPr>
    </w:lvl>
  </w:abstractNum>
  <w:abstractNum w:abstractNumId="8">
    <w:nsid w:val="1DC541C4"/>
    <w:multiLevelType w:val="hybridMultilevel"/>
    <w:tmpl w:val="D34A5158"/>
    <w:lvl w:ilvl="0" w:tplc="BF6C0F92">
      <w:start w:val="1"/>
      <w:numFmt w:val="decimalEnclosedParen"/>
      <w:lvlText w:val="%1"/>
      <w:lvlJc w:val="left"/>
      <w:pPr>
        <w:ind w:left="360" w:hanging="360"/>
      </w:pPr>
      <w:rPr>
        <w:rFonts w:ascii="宋体" w:eastAsia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C853654"/>
    <w:multiLevelType w:val="hybridMultilevel"/>
    <w:tmpl w:val="725A46C0"/>
    <w:lvl w:ilvl="0" w:tplc="B68CA3DA">
      <w:start w:val="1"/>
      <w:numFmt w:val="japaneseCounting"/>
      <w:lvlText w:val="%1、"/>
      <w:lvlJc w:val="left"/>
      <w:pPr>
        <w:ind w:left="128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10">
    <w:nsid w:val="317E6981"/>
    <w:multiLevelType w:val="hybridMultilevel"/>
    <w:tmpl w:val="CE704A6C"/>
    <w:lvl w:ilvl="0" w:tplc="524E0234">
      <w:start w:val="3"/>
      <w:numFmt w:val="japaneseCounting"/>
      <w:lvlText w:val="%1、"/>
      <w:lvlJc w:val="left"/>
      <w:pPr>
        <w:ind w:left="13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11">
    <w:nsid w:val="364E1000"/>
    <w:multiLevelType w:val="hybridMultilevel"/>
    <w:tmpl w:val="03624590"/>
    <w:lvl w:ilvl="0" w:tplc="2E08567A">
      <w:start w:val="2"/>
      <w:numFmt w:val="decimal"/>
      <w:lvlText w:val="%1．"/>
      <w:lvlJc w:val="left"/>
      <w:pPr>
        <w:ind w:left="1088" w:hanging="465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6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0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2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4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6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8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03" w:hanging="420"/>
      </w:pPr>
      <w:rPr>
        <w:rFonts w:cs="Times New Roman"/>
      </w:rPr>
    </w:lvl>
  </w:abstractNum>
  <w:abstractNum w:abstractNumId="12">
    <w:nsid w:val="3723794A"/>
    <w:multiLevelType w:val="hybridMultilevel"/>
    <w:tmpl w:val="09C4E4D0"/>
    <w:lvl w:ilvl="0" w:tplc="EB304DFA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3">
    <w:nsid w:val="37E176F7"/>
    <w:multiLevelType w:val="hybridMultilevel"/>
    <w:tmpl w:val="B98CDAAA"/>
    <w:lvl w:ilvl="0" w:tplc="1E4CC0B0">
      <w:start w:val="2"/>
      <w:numFmt w:val="japaneseCounting"/>
      <w:lvlText w:val="（%1）"/>
      <w:lvlJc w:val="left"/>
      <w:pPr>
        <w:ind w:left="2168" w:hanging="108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92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18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2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44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68" w:hanging="420"/>
      </w:pPr>
      <w:rPr>
        <w:rFonts w:cs="Times New Roman"/>
      </w:rPr>
    </w:lvl>
  </w:abstractNum>
  <w:abstractNum w:abstractNumId="14">
    <w:nsid w:val="40DB57D2"/>
    <w:multiLevelType w:val="hybridMultilevel"/>
    <w:tmpl w:val="18721C6E"/>
    <w:lvl w:ilvl="0" w:tplc="7960BABA">
      <w:start w:val="1"/>
      <w:numFmt w:val="japaneseCounting"/>
      <w:lvlText w:val="%1、"/>
      <w:lvlJc w:val="left"/>
      <w:pPr>
        <w:ind w:left="142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  <w:rPr>
        <w:rFonts w:cs="Times New Roman"/>
      </w:rPr>
    </w:lvl>
  </w:abstractNum>
  <w:abstractNum w:abstractNumId="15">
    <w:nsid w:val="41E47A9D"/>
    <w:multiLevelType w:val="hybridMultilevel"/>
    <w:tmpl w:val="C6BA6588"/>
    <w:lvl w:ilvl="0" w:tplc="1326F926">
      <w:start w:val="1"/>
      <w:numFmt w:val="japaneseCounting"/>
      <w:lvlText w:val="%1、"/>
      <w:lvlJc w:val="left"/>
      <w:pPr>
        <w:ind w:left="136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  <w:rPr>
        <w:rFonts w:cs="Times New Roman"/>
      </w:rPr>
    </w:lvl>
  </w:abstractNum>
  <w:abstractNum w:abstractNumId="16">
    <w:nsid w:val="44EA7817"/>
    <w:multiLevelType w:val="hybridMultilevel"/>
    <w:tmpl w:val="52B0BD6A"/>
    <w:lvl w:ilvl="0" w:tplc="1C1A556A">
      <w:start w:val="1"/>
      <w:numFmt w:val="japaneseCounting"/>
      <w:lvlText w:val="（%1）"/>
      <w:lvlJc w:val="left"/>
      <w:pPr>
        <w:ind w:left="1445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7">
    <w:nsid w:val="49267503"/>
    <w:multiLevelType w:val="hybridMultilevel"/>
    <w:tmpl w:val="01EC34FE"/>
    <w:lvl w:ilvl="0" w:tplc="5732A142">
      <w:start w:val="2"/>
      <w:numFmt w:val="japaneseCounting"/>
      <w:lvlText w:val="（%1）"/>
      <w:lvlJc w:val="left"/>
      <w:pPr>
        <w:ind w:left="1500" w:hanging="108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>
    <w:nsid w:val="52E27541"/>
    <w:multiLevelType w:val="hybridMultilevel"/>
    <w:tmpl w:val="2ACACBA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9">
    <w:nsid w:val="53164CFE"/>
    <w:multiLevelType w:val="hybridMultilevel"/>
    <w:tmpl w:val="B3AEBF56"/>
    <w:lvl w:ilvl="0" w:tplc="B62C3BE8">
      <w:start w:val="2"/>
      <w:numFmt w:val="japaneseCounting"/>
      <w:lvlText w:val="%1、"/>
      <w:lvlJc w:val="left"/>
      <w:pPr>
        <w:ind w:left="13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20">
    <w:nsid w:val="575805B9"/>
    <w:multiLevelType w:val="hybridMultilevel"/>
    <w:tmpl w:val="0F209F56"/>
    <w:lvl w:ilvl="0" w:tplc="C33E9328">
      <w:start w:val="2"/>
      <w:numFmt w:val="japaneseCounting"/>
      <w:lvlText w:val="%1、"/>
      <w:lvlJc w:val="left"/>
      <w:pPr>
        <w:ind w:left="1360" w:hanging="720"/>
      </w:pPr>
      <w:rPr>
        <w:rFonts w:ascii="黑体" w:eastAsia="黑体" w:hAnsi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1">
    <w:nsid w:val="57B577F3"/>
    <w:multiLevelType w:val="hybridMultilevel"/>
    <w:tmpl w:val="CBDAF5BE"/>
    <w:lvl w:ilvl="0" w:tplc="01AEE9A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58FD18BE"/>
    <w:multiLevelType w:val="hybridMultilevel"/>
    <w:tmpl w:val="E286B4D4"/>
    <w:lvl w:ilvl="0" w:tplc="FB7419BE">
      <w:start w:val="1"/>
      <w:numFmt w:val="japaneseCounting"/>
      <w:lvlText w:val="%1、"/>
      <w:lvlJc w:val="left"/>
      <w:pPr>
        <w:ind w:left="13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23">
    <w:nsid w:val="596674BA"/>
    <w:multiLevelType w:val="hybridMultilevel"/>
    <w:tmpl w:val="8A126BE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65BE793A"/>
    <w:multiLevelType w:val="hybridMultilevel"/>
    <w:tmpl w:val="3724E524"/>
    <w:lvl w:ilvl="0" w:tplc="613A6DCA">
      <w:start w:val="2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5">
    <w:nsid w:val="6643776B"/>
    <w:multiLevelType w:val="hybridMultilevel"/>
    <w:tmpl w:val="00C87864"/>
    <w:lvl w:ilvl="0" w:tplc="1F0EA53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eastAsia"/>
      </w:rPr>
    </w:lvl>
    <w:lvl w:ilvl="1" w:tplc="70F6E6B6">
      <w:start w:val="1"/>
      <w:numFmt w:val="decimal"/>
      <w:lvlText w:val="%2．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FC26D2EA">
      <w:start w:val="7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66825FA6"/>
    <w:multiLevelType w:val="hybridMultilevel"/>
    <w:tmpl w:val="2F52C0E8"/>
    <w:lvl w:ilvl="0" w:tplc="AF10A576">
      <w:start w:val="1"/>
      <w:numFmt w:val="japaneseCounting"/>
      <w:lvlText w:val="%1、"/>
      <w:lvlJc w:val="left"/>
      <w:pPr>
        <w:ind w:left="13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27">
    <w:nsid w:val="66F04D36"/>
    <w:multiLevelType w:val="hybridMultilevel"/>
    <w:tmpl w:val="631E0D0C"/>
    <w:lvl w:ilvl="0" w:tplc="30EAF40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73512FB5"/>
    <w:multiLevelType w:val="hybridMultilevel"/>
    <w:tmpl w:val="3FAC385E"/>
    <w:lvl w:ilvl="0" w:tplc="7D42D912">
      <w:start w:val="1"/>
      <w:numFmt w:val="japaneseCounting"/>
      <w:lvlText w:val="（%1）"/>
      <w:lvlJc w:val="left"/>
      <w:pPr>
        <w:ind w:left="171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29">
    <w:nsid w:val="7EDC13E9"/>
    <w:multiLevelType w:val="hybridMultilevel"/>
    <w:tmpl w:val="A8B24FFE"/>
    <w:lvl w:ilvl="0" w:tplc="BFC2F892">
      <w:start w:val="5"/>
      <w:numFmt w:val="japaneseCounting"/>
      <w:lvlText w:val="%1、"/>
      <w:lvlJc w:val="left"/>
      <w:pPr>
        <w:ind w:left="13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29"/>
  </w:num>
  <w:num w:numId="4">
    <w:abstractNumId w:val="9"/>
  </w:num>
  <w:num w:numId="5">
    <w:abstractNumId w:val="4"/>
  </w:num>
  <w:num w:numId="6">
    <w:abstractNumId w:val="22"/>
  </w:num>
  <w:num w:numId="7">
    <w:abstractNumId w:val="20"/>
  </w:num>
  <w:num w:numId="8">
    <w:abstractNumId w:val="14"/>
  </w:num>
  <w:num w:numId="9">
    <w:abstractNumId w:val="16"/>
  </w:num>
  <w:num w:numId="10">
    <w:abstractNumId w:val="12"/>
  </w:num>
  <w:num w:numId="11">
    <w:abstractNumId w:val="24"/>
  </w:num>
  <w:num w:numId="12">
    <w:abstractNumId w:val="0"/>
  </w:num>
  <w:num w:numId="13">
    <w:abstractNumId w:val="2"/>
  </w:num>
  <w:num w:numId="14">
    <w:abstractNumId w:val="1"/>
  </w:num>
  <w:num w:numId="15">
    <w:abstractNumId w:val="21"/>
  </w:num>
  <w:num w:numId="16">
    <w:abstractNumId w:val="25"/>
  </w:num>
  <w:num w:numId="17">
    <w:abstractNumId w:val="2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1"/>
  </w:num>
  <w:num w:numId="21">
    <w:abstractNumId w:val="6"/>
  </w:num>
  <w:num w:numId="22">
    <w:abstractNumId w:val="19"/>
  </w:num>
  <w:num w:numId="23">
    <w:abstractNumId w:val="13"/>
  </w:num>
  <w:num w:numId="24">
    <w:abstractNumId w:val="5"/>
  </w:num>
  <w:num w:numId="25">
    <w:abstractNumId w:val="17"/>
  </w:num>
  <w:num w:numId="26">
    <w:abstractNumId w:val="23"/>
  </w:num>
  <w:num w:numId="27">
    <w:abstractNumId w:val="15"/>
  </w:num>
  <w:num w:numId="28">
    <w:abstractNumId w:val="26"/>
  </w:num>
  <w:num w:numId="29">
    <w:abstractNumId w:val="28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103"/>
  <w:drawingGridVerticalSpacing w:val="14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E28"/>
    <w:rsid w:val="000008CC"/>
    <w:rsid w:val="000053B2"/>
    <w:rsid w:val="00005432"/>
    <w:rsid w:val="0000683C"/>
    <w:rsid w:val="000114A1"/>
    <w:rsid w:val="00011A90"/>
    <w:rsid w:val="00011F56"/>
    <w:rsid w:val="000143A3"/>
    <w:rsid w:val="00016825"/>
    <w:rsid w:val="00017089"/>
    <w:rsid w:val="00017A43"/>
    <w:rsid w:val="000239A9"/>
    <w:rsid w:val="0002427B"/>
    <w:rsid w:val="00024768"/>
    <w:rsid w:val="00024B0B"/>
    <w:rsid w:val="00030654"/>
    <w:rsid w:val="000311CC"/>
    <w:rsid w:val="000315E2"/>
    <w:rsid w:val="000339DF"/>
    <w:rsid w:val="00035890"/>
    <w:rsid w:val="0003592A"/>
    <w:rsid w:val="000360D2"/>
    <w:rsid w:val="00041BC9"/>
    <w:rsid w:val="00041E53"/>
    <w:rsid w:val="00042461"/>
    <w:rsid w:val="000431A3"/>
    <w:rsid w:val="00043800"/>
    <w:rsid w:val="00045230"/>
    <w:rsid w:val="00046D76"/>
    <w:rsid w:val="00047284"/>
    <w:rsid w:val="0004750D"/>
    <w:rsid w:val="000476B5"/>
    <w:rsid w:val="000513AA"/>
    <w:rsid w:val="00054620"/>
    <w:rsid w:val="0005756B"/>
    <w:rsid w:val="00057A7E"/>
    <w:rsid w:val="00057AEE"/>
    <w:rsid w:val="00057E95"/>
    <w:rsid w:val="0006413A"/>
    <w:rsid w:val="00064BDE"/>
    <w:rsid w:val="00065915"/>
    <w:rsid w:val="00067E5D"/>
    <w:rsid w:val="0007018F"/>
    <w:rsid w:val="000749E8"/>
    <w:rsid w:val="00074EFA"/>
    <w:rsid w:val="0007555B"/>
    <w:rsid w:val="00076988"/>
    <w:rsid w:val="0007698C"/>
    <w:rsid w:val="00080889"/>
    <w:rsid w:val="00083ED4"/>
    <w:rsid w:val="00084F89"/>
    <w:rsid w:val="000860E3"/>
    <w:rsid w:val="00086338"/>
    <w:rsid w:val="00087663"/>
    <w:rsid w:val="000909D0"/>
    <w:rsid w:val="000916AC"/>
    <w:rsid w:val="00091941"/>
    <w:rsid w:val="000919B2"/>
    <w:rsid w:val="000924DC"/>
    <w:rsid w:val="00094828"/>
    <w:rsid w:val="00094879"/>
    <w:rsid w:val="00094AA3"/>
    <w:rsid w:val="00095EC0"/>
    <w:rsid w:val="00096917"/>
    <w:rsid w:val="000A1352"/>
    <w:rsid w:val="000A3A89"/>
    <w:rsid w:val="000A4782"/>
    <w:rsid w:val="000A4909"/>
    <w:rsid w:val="000A580E"/>
    <w:rsid w:val="000A6271"/>
    <w:rsid w:val="000A69BA"/>
    <w:rsid w:val="000A7128"/>
    <w:rsid w:val="000B03B8"/>
    <w:rsid w:val="000B20BD"/>
    <w:rsid w:val="000B2648"/>
    <w:rsid w:val="000B3C8C"/>
    <w:rsid w:val="000B4B8E"/>
    <w:rsid w:val="000B5884"/>
    <w:rsid w:val="000B7279"/>
    <w:rsid w:val="000C1C5B"/>
    <w:rsid w:val="000C2328"/>
    <w:rsid w:val="000C290A"/>
    <w:rsid w:val="000C33D9"/>
    <w:rsid w:val="000C37CC"/>
    <w:rsid w:val="000C4B90"/>
    <w:rsid w:val="000C5C1E"/>
    <w:rsid w:val="000D2078"/>
    <w:rsid w:val="000D2F66"/>
    <w:rsid w:val="000D56FF"/>
    <w:rsid w:val="000D699B"/>
    <w:rsid w:val="000D7C57"/>
    <w:rsid w:val="000E010D"/>
    <w:rsid w:val="000E168D"/>
    <w:rsid w:val="000E18C3"/>
    <w:rsid w:val="000E1AA1"/>
    <w:rsid w:val="000E2B67"/>
    <w:rsid w:val="000E33D4"/>
    <w:rsid w:val="000E3BF6"/>
    <w:rsid w:val="000E45E2"/>
    <w:rsid w:val="000E4965"/>
    <w:rsid w:val="000E4B65"/>
    <w:rsid w:val="000E5D82"/>
    <w:rsid w:val="000E6CAD"/>
    <w:rsid w:val="000E769C"/>
    <w:rsid w:val="000F0032"/>
    <w:rsid w:val="000F06F6"/>
    <w:rsid w:val="000F0F1C"/>
    <w:rsid w:val="000F16CE"/>
    <w:rsid w:val="000F180B"/>
    <w:rsid w:val="000F1B0B"/>
    <w:rsid w:val="000F2726"/>
    <w:rsid w:val="000F2FDD"/>
    <w:rsid w:val="000F315E"/>
    <w:rsid w:val="000F3E8D"/>
    <w:rsid w:val="000F4A4E"/>
    <w:rsid w:val="00101024"/>
    <w:rsid w:val="001024C6"/>
    <w:rsid w:val="001041D1"/>
    <w:rsid w:val="00104700"/>
    <w:rsid w:val="0010600C"/>
    <w:rsid w:val="00106FC7"/>
    <w:rsid w:val="0010702D"/>
    <w:rsid w:val="00110390"/>
    <w:rsid w:val="0011076B"/>
    <w:rsid w:val="001127BB"/>
    <w:rsid w:val="00112968"/>
    <w:rsid w:val="00113595"/>
    <w:rsid w:val="001155BA"/>
    <w:rsid w:val="00115FBF"/>
    <w:rsid w:val="00117045"/>
    <w:rsid w:val="00121619"/>
    <w:rsid w:val="00122BF2"/>
    <w:rsid w:val="00122C4E"/>
    <w:rsid w:val="00122C70"/>
    <w:rsid w:val="00122E1A"/>
    <w:rsid w:val="00123062"/>
    <w:rsid w:val="00123C96"/>
    <w:rsid w:val="00123CCF"/>
    <w:rsid w:val="00123DB3"/>
    <w:rsid w:val="001259D1"/>
    <w:rsid w:val="00125C8F"/>
    <w:rsid w:val="00125E60"/>
    <w:rsid w:val="00126E0D"/>
    <w:rsid w:val="001273B8"/>
    <w:rsid w:val="001274D0"/>
    <w:rsid w:val="001307AE"/>
    <w:rsid w:val="00131821"/>
    <w:rsid w:val="0013200A"/>
    <w:rsid w:val="001324F0"/>
    <w:rsid w:val="001329E7"/>
    <w:rsid w:val="001336D5"/>
    <w:rsid w:val="00134D5A"/>
    <w:rsid w:val="00136ED3"/>
    <w:rsid w:val="00137E95"/>
    <w:rsid w:val="0014008E"/>
    <w:rsid w:val="0014073A"/>
    <w:rsid w:val="00140F35"/>
    <w:rsid w:val="00144063"/>
    <w:rsid w:val="001445F5"/>
    <w:rsid w:val="00144E2B"/>
    <w:rsid w:val="0015070F"/>
    <w:rsid w:val="00150833"/>
    <w:rsid w:val="00151027"/>
    <w:rsid w:val="00152B93"/>
    <w:rsid w:val="00154261"/>
    <w:rsid w:val="0015594B"/>
    <w:rsid w:val="00155B41"/>
    <w:rsid w:val="00156000"/>
    <w:rsid w:val="001562FC"/>
    <w:rsid w:val="0015673F"/>
    <w:rsid w:val="0015680B"/>
    <w:rsid w:val="00157098"/>
    <w:rsid w:val="00157EC6"/>
    <w:rsid w:val="00160348"/>
    <w:rsid w:val="001618B8"/>
    <w:rsid w:val="00161B7E"/>
    <w:rsid w:val="00161B93"/>
    <w:rsid w:val="00164C79"/>
    <w:rsid w:val="00165981"/>
    <w:rsid w:val="001659DF"/>
    <w:rsid w:val="00167953"/>
    <w:rsid w:val="001713C6"/>
    <w:rsid w:val="00171895"/>
    <w:rsid w:val="00171A15"/>
    <w:rsid w:val="00172329"/>
    <w:rsid w:val="001747E5"/>
    <w:rsid w:val="00174CBD"/>
    <w:rsid w:val="00174D25"/>
    <w:rsid w:val="00175D21"/>
    <w:rsid w:val="001774E3"/>
    <w:rsid w:val="001813A0"/>
    <w:rsid w:val="00182358"/>
    <w:rsid w:val="00183066"/>
    <w:rsid w:val="001836FE"/>
    <w:rsid w:val="00186286"/>
    <w:rsid w:val="0019055F"/>
    <w:rsid w:val="00190787"/>
    <w:rsid w:val="0019164F"/>
    <w:rsid w:val="001916CC"/>
    <w:rsid w:val="0019277F"/>
    <w:rsid w:val="001929D6"/>
    <w:rsid w:val="001929DF"/>
    <w:rsid w:val="0019629F"/>
    <w:rsid w:val="0019634F"/>
    <w:rsid w:val="001967F3"/>
    <w:rsid w:val="00196AF7"/>
    <w:rsid w:val="001A0926"/>
    <w:rsid w:val="001A0B2B"/>
    <w:rsid w:val="001A113A"/>
    <w:rsid w:val="001A2C3F"/>
    <w:rsid w:val="001A39A4"/>
    <w:rsid w:val="001A53E7"/>
    <w:rsid w:val="001A6A4D"/>
    <w:rsid w:val="001A6AD8"/>
    <w:rsid w:val="001A79C3"/>
    <w:rsid w:val="001B05FF"/>
    <w:rsid w:val="001B1279"/>
    <w:rsid w:val="001B158A"/>
    <w:rsid w:val="001B3106"/>
    <w:rsid w:val="001B41DE"/>
    <w:rsid w:val="001B4648"/>
    <w:rsid w:val="001B632C"/>
    <w:rsid w:val="001B7B04"/>
    <w:rsid w:val="001C012E"/>
    <w:rsid w:val="001C067D"/>
    <w:rsid w:val="001C1D25"/>
    <w:rsid w:val="001C20FC"/>
    <w:rsid w:val="001C444C"/>
    <w:rsid w:val="001C4604"/>
    <w:rsid w:val="001C5B33"/>
    <w:rsid w:val="001C5C3E"/>
    <w:rsid w:val="001C6772"/>
    <w:rsid w:val="001C71FC"/>
    <w:rsid w:val="001C7829"/>
    <w:rsid w:val="001C7841"/>
    <w:rsid w:val="001D0B12"/>
    <w:rsid w:val="001D2250"/>
    <w:rsid w:val="001D227F"/>
    <w:rsid w:val="001D3637"/>
    <w:rsid w:val="001D43E6"/>
    <w:rsid w:val="001D590E"/>
    <w:rsid w:val="001D5DF1"/>
    <w:rsid w:val="001E0F5C"/>
    <w:rsid w:val="001E1B7A"/>
    <w:rsid w:val="001E2149"/>
    <w:rsid w:val="001E21A9"/>
    <w:rsid w:val="001E2F8F"/>
    <w:rsid w:val="001E654F"/>
    <w:rsid w:val="001F0ACD"/>
    <w:rsid w:val="001F1F6F"/>
    <w:rsid w:val="001F1FD4"/>
    <w:rsid w:val="001F303C"/>
    <w:rsid w:val="001F305B"/>
    <w:rsid w:val="001F34E7"/>
    <w:rsid w:val="001F3ABE"/>
    <w:rsid w:val="001F3C0B"/>
    <w:rsid w:val="001F4AE4"/>
    <w:rsid w:val="00200666"/>
    <w:rsid w:val="0020113A"/>
    <w:rsid w:val="00203C33"/>
    <w:rsid w:val="002050D5"/>
    <w:rsid w:val="0020548E"/>
    <w:rsid w:val="00205950"/>
    <w:rsid w:val="00206817"/>
    <w:rsid w:val="00207882"/>
    <w:rsid w:val="00210F1A"/>
    <w:rsid w:val="00211166"/>
    <w:rsid w:val="002111DE"/>
    <w:rsid w:val="00211386"/>
    <w:rsid w:val="00211CFA"/>
    <w:rsid w:val="00212A42"/>
    <w:rsid w:val="00214865"/>
    <w:rsid w:val="00214DAA"/>
    <w:rsid w:val="00215C4F"/>
    <w:rsid w:val="00216E58"/>
    <w:rsid w:val="00217822"/>
    <w:rsid w:val="002206A2"/>
    <w:rsid w:val="00222530"/>
    <w:rsid w:val="00222929"/>
    <w:rsid w:val="00222A09"/>
    <w:rsid w:val="00222D2D"/>
    <w:rsid w:val="00222E1C"/>
    <w:rsid w:val="0022380B"/>
    <w:rsid w:val="00225401"/>
    <w:rsid w:val="0022549F"/>
    <w:rsid w:val="002259B4"/>
    <w:rsid w:val="002273F8"/>
    <w:rsid w:val="002274F8"/>
    <w:rsid w:val="0022763C"/>
    <w:rsid w:val="002301A4"/>
    <w:rsid w:val="002307D0"/>
    <w:rsid w:val="00230EE6"/>
    <w:rsid w:val="00234167"/>
    <w:rsid w:val="0023485A"/>
    <w:rsid w:val="002349AF"/>
    <w:rsid w:val="00234B93"/>
    <w:rsid w:val="00236A27"/>
    <w:rsid w:val="002414A9"/>
    <w:rsid w:val="002415D5"/>
    <w:rsid w:val="0024228C"/>
    <w:rsid w:val="00243AED"/>
    <w:rsid w:val="002463B0"/>
    <w:rsid w:val="00246DDD"/>
    <w:rsid w:val="002516D6"/>
    <w:rsid w:val="00253F27"/>
    <w:rsid w:val="002559E5"/>
    <w:rsid w:val="00255D8C"/>
    <w:rsid w:val="00260884"/>
    <w:rsid w:val="002613DE"/>
    <w:rsid w:val="00261796"/>
    <w:rsid w:val="0026402F"/>
    <w:rsid w:val="00267763"/>
    <w:rsid w:val="00267B71"/>
    <w:rsid w:val="00267D76"/>
    <w:rsid w:val="00270C77"/>
    <w:rsid w:val="00270D34"/>
    <w:rsid w:val="00271613"/>
    <w:rsid w:val="00272E18"/>
    <w:rsid w:val="0027385C"/>
    <w:rsid w:val="00273BB0"/>
    <w:rsid w:val="0027442B"/>
    <w:rsid w:val="0027586D"/>
    <w:rsid w:val="00275AE3"/>
    <w:rsid w:val="00276D19"/>
    <w:rsid w:val="00276DCD"/>
    <w:rsid w:val="00280061"/>
    <w:rsid w:val="002801DA"/>
    <w:rsid w:val="00280472"/>
    <w:rsid w:val="0028096B"/>
    <w:rsid w:val="002825CF"/>
    <w:rsid w:val="0028316B"/>
    <w:rsid w:val="00285698"/>
    <w:rsid w:val="002878C2"/>
    <w:rsid w:val="002906CE"/>
    <w:rsid w:val="00290C0E"/>
    <w:rsid w:val="00295853"/>
    <w:rsid w:val="00296C77"/>
    <w:rsid w:val="002A079E"/>
    <w:rsid w:val="002A13CD"/>
    <w:rsid w:val="002A18A6"/>
    <w:rsid w:val="002A2299"/>
    <w:rsid w:val="002A27BD"/>
    <w:rsid w:val="002A3657"/>
    <w:rsid w:val="002A47A5"/>
    <w:rsid w:val="002A5D95"/>
    <w:rsid w:val="002A5DE9"/>
    <w:rsid w:val="002A6474"/>
    <w:rsid w:val="002A6660"/>
    <w:rsid w:val="002B23E1"/>
    <w:rsid w:val="002B3338"/>
    <w:rsid w:val="002B3FE8"/>
    <w:rsid w:val="002B6937"/>
    <w:rsid w:val="002B7C62"/>
    <w:rsid w:val="002C0545"/>
    <w:rsid w:val="002C0B26"/>
    <w:rsid w:val="002C1210"/>
    <w:rsid w:val="002C1261"/>
    <w:rsid w:val="002C1A4B"/>
    <w:rsid w:val="002C2CFE"/>
    <w:rsid w:val="002C5582"/>
    <w:rsid w:val="002D126E"/>
    <w:rsid w:val="002D2AEF"/>
    <w:rsid w:val="002D3566"/>
    <w:rsid w:val="002D3639"/>
    <w:rsid w:val="002D5EC3"/>
    <w:rsid w:val="002D5F67"/>
    <w:rsid w:val="002D6F64"/>
    <w:rsid w:val="002D7CE4"/>
    <w:rsid w:val="002E183E"/>
    <w:rsid w:val="002E19DD"/>
    <w:rsid w:val="002E23A5"/>
    <w:rsid w:val="002E2DBB"/>
    <w:rsid w:val="002E358B"/>
    <w:rsid w:val="002E499F"/>
    <w:rsid w:val="002F0852"/>
    <w:rsid w:val="002F22C2"/>
    <w:rsid w:val="002F29E0"/>
    <w:rsid w:val="002F2E97"/>
    <w:rsid w:val="002F37A0"/>
    <w:rsid w:val="002F3B1C"/>
    <w:rsid w:val="002F65A5"/>
    <w:rsid w:val="002F73FB"/>
    <w:rsid w:val="002F7CFA"/>
    <w:rsid w:val="00301367"/>
    <w:rsid w:val="00301A92"/>
    <w:rsid w:val="00302AC9"/>
    <w:rsid w:val="00302CE3"/>
    <w:rsid w:val="003064F4"/>
    <w:rsid w:val="00307CC9"/>
    <w:rsid w:val="00310A03"/>
    <w:rsid w:val="00310B79"/>
    <w:rsid w:val="00310F1C"/>
    <w:rsid w:val="00311A5E"/>
    <w:rsid w:val="00312791"/>
    <w:rsid w:val="00312866"/>
    <w:rsid w:val="00313903"/>
    <w:rsid w:val="00313BE6"/>
    <w:rsid w:val="0031409D"/>
    <w:rsid w:val="00314C02"/>
    <w:rsid w:val="00315BB1"/>
    <w:rsid w:val="00316318"/>
    <w:rsid w:val="00316DAE"/>
    <w:rsid w:val="00320059"/>
    <w:rsid w:val="003225DE"/>
    <w:rsid w:val="0032321B"/>
    <w:rsid w:val="003239C8"/>
    <w:rsid w:val="00324668"/>
    <w:rsid w:val="00325FA6"/>
    <w:rsid w:val="00326020"/>
    <w:rsid w:val="003265E9"/>
    <w:rsid w:val="0032730C"/>
    <w:rsid w:val="00333002"/>
    <w:rsid w:val="00333767"/>
    <w:rsid w:val="003337B7"/>
    <w:rsid w:val="003415C5"/>
    <w:rsid w:val="0034274B"/>
    <w:rsid w:val="00345C0A"/>
    <w:rsid w:val="00351679"/>
    <w:rsid w:val="00352753"/>
    <w:rsid w:val="003559BD"/>
    <w:rsid w:val="00355B2C"/>
    <w:rsid w:val="00355E23"/>
    <w:rsid w:val="0035603C"/>
    <w:rsid w:val="00360CA4"/>
    <w:rsid w:val="00360E89"/>
    <w:rsid w:val="00361435"/>
    <w:rsid w:val="00362621"/>
    <w:rsid w:val="00362C0C"/>
    <w:rsid w:val="00362E29"/>
    <w:rsid w:val="003638BC"/>
    <w:rsid w:val="00363DB0"/>
    <w:rsid w:val="0036557C"/>
    <w:rsid w:val="003664EF"/>
    <w:rsid w:val="00366E3C"/>
    <w:rsid w:val="0037102D"/>
    <w:rsid w:val="00371669"/>
    <w:rsid w:val="003720E7"/>
    <w:rsid w:val="00372659"/>
    <w:rsid w:val="00372888"/>
    <w:rsid w:val="00373EC1"/>
    <w:rsid w:val="00376CAD"/>
    <w:rsid w:val="003770F7"/>
    <w:rsid w:val="0037722E"/>
    <w:rsid w:val="003778DA"/>
    <w:rsid w:val="003841A2"/>
    <w:rsid w:val="003841C9"/>
    <w:rsid w:val="0038569D"/>
    <w:rsid w:val="00386772"/>
    <w:rsid w:val="00386B27"/>
    <w:rsid w:val="00393BCC"/>
    <w:rsid w:val="00393D34"/>
    <w:rsid w:val="00393F31"/>
    <w:rsid w:val="00394F55"/>
    <w:rsid w:val="0039568C"/>
    <w:rsid w:val="00395B77"/>
    <w:rsid w:val="003A0D63"/>
    <w:rsid w:val="003A1288"/>
    <w:rsid w:val="003A2E33"/>
    <w:rsid w:val="003A429B"/>
    <w:rsid w:val="003A4D4C"/>
    <w:rsid w:val="003A4F6C"/>
    <w:rsid w:val="003A6245"/>
    <w:rsid w:val="003A6ADE"/>
    <w:rsid w:val="003A7E4A"/>
    <w:rsid w:val="003B0207"/>
    <w:rsid w:val="003B1632"/>
    <w:rsid w:val="003B1815"/>
    <w:rsid w:val="003B23B0"/>
    <w:rsid w:val="003B2FDA"/>
    <w:rsid w:val="003B427B"/>
    <w:rsid w:val="003B428A"/>
    <w:rsid w:val="003B495B"/>
    <w:rsid w:val="003B553F"/>
    <w:rsid w:val="003B642B"/>
    <w:rsid w:val="003B6B90"/>
    <w:rsid w:val="003B7C67"/>
    <w:rsid w:val="003C0304"/>
    <w:rsid w:val="003C27AB"/>
    <w:rsid w:val="003C2DBB"/>
    <w:rsid w:val="003C30EF"/>
    <w:rsid w:val="003C4B3A"/>
    <w:rsid w:val="003C4F9D"/>
    <w:rsid w:val="003C57EE"/>
    <w:rsid w:val="003C630A"/>
    <w:rsid w:val="003C6320"/>
    <w:rsid w:val="003C6FF9"/>
    <w:rsid w:val="003C7781"/>
    <w:rsid w:val="003D4C7C"/>
    <w:rsid w:val="003D5897"/>
    <w:rsid w:val="003D60FE"/>
    <w:rsid w:val="003D61BD"/>
    <w:rsid w:val="003D6D83"/>
    <w:rsid w:val="003D74C8"/>
    <w:rsid w:val="003D7A09"/>
    <w:rsid w:val="003E1B1D"/>
    <w:rsid w:val="003E1BD0"/>
    <w:rsid w:val="003E3BBB"/>
    <w:rsid w:val="003E403D"/>
    <w:rsid w:val="003E6834"/>
    <w:rsid w:val="003E6A89"/>
    <w:rsid w:val="003F0CAA"/>
    <w:rsid w:val="003F1746"/>
    <w:rsid w:val="003F311E"/>
    <w:rsid w:val="003F35E5"/>
    <w:rsid w:val="003F37BC"/>
    <w:rsid w:val="003F4CA3"/>
    <w:rsid w:val="003F4E23"/>
    <w:rsid w:val="003F5B65"/>
    <w:rsid w:val="003F5C9C"/>
    <w:rsid w:val="003F6953"/>
    <w:rsid w:val="003F72C8"/>
    <w:rsid w:val="003F7446"/>
    <w:rsid w:val="003F7EC1"/>
    <w:rsid w:val="0040077C"/>
    <w:rsid w:val="00402A70"/>
    <w:rsid w:val="004032FA"/>
    <w:rsid w:val="00404D3D"/>
    <w:rsid w:val="00404FEA"/>
    <w:rsid w:val="00406529"/>
    <w:rsid w:val="004068E0"/>
    <w:rsid w:val="00407A4D"/>
    <w:rsid w:val="00411436"/>
    <w:rsid w:val="00411EE7"/>
    <w:rsid w:val="00414984"/>
    <w:rsid w:val="00414E21"/>
    <w:rsid w:val="00421801"/>
    <w:rsid w:val="004242C8"/>
    <w:rsid w:val="004263CF"/>
    <w:rsid w:val="00427C40"/>
    <w:rsid w:val="004302D2"/>
    <w:rsid w:val="00432014"/>
    <w:rsid w:val="0043437B"/>
    <w:rsid w:val="0043628A"/>
    <w:rsid w:val="00436AE9"/>
    <w:rsid w:val="00437172"/>
    <w:rsid w:val="004403BD"/>
    <w:rsid w:val="00441A0B"/>
    <w:rsid w:val="00441E46"/>
    <w:rsid w:val="00441F40"/>
    <w:rsid w:val="00442502"/>
    <w:rsid w:val="0044287B"/>
    <w:rsid w:val="00442A38"/>
    <w:rsid w:val="00443337"/>
    <w:rsid w:val="00443FB2"/>
    <w:rsid w:val="00445842"/>
    <w:rsid w:val="00445859"/>
    <w:rsid w:val="004464BD"/>
    <w:rsid w:val="004552F0"/>
    <w:rsid w:val="004558BF"/>
    <w:rsid w:val="00455BBF"/>
    <w:rsid w:val="00456C95"/>
    <w:rsid w:val="00460523"/>
    <w:rsid w:val="00462240"/>
    <w:rsid w:val="00463BA8"/>
    <w:rsid w:val="00465158"/>
    <w:rsid w:val="0047026D"/>
    <w:rsid w:val="0047327E"/>
    <w:rsid w:val="004744AE"/>
    <w:rsid w:val="004756F1"/>
    <w:rsid w:val="00476C8C"/>
    <w:rsid w:val="00482654"/>
    <w:rsid w:val="0048313E"/>
    <w:rsid w:val="004857D6"/>
    <w:rsid w:val="0048623F"/>
    <w:rsid w:val="00490269"/>
    <w:rsid w:val="004906D1"/>
    <w:rsid w:val="004921E9"/>
    <w:rsid w:val="00493232"/>
    <w:rsid w:val="00493806"/>
    <w:rsid w:val="00494414"/>
    <w:rsid w:val="0049509B"/>
    <w:rsid w:val="004952E5"/>
    <w:rsid w:val="00496F23"/>
    <w:rsid w:val="00497CC4"/>
    <w:rsid w:val="004A1CA7"/>
    <w:rsid w:val="004A2C11"/>
    <w:rsid w:val="004A2D4B"/>
    <w:rsid w:val="004A42AC"/>
    <w:rsid w:val="004A4AF0"/>
    <w:rsid w:val="004A5BAA"/>
    <w:rsid w:val="004A674A"/>
    <w:rsid w:val="004A75BF"/>
    <w:rsid w:val="004A7B38"/>
    <w:rsid w:val="004B0470"/>
    <w:rsid w:val="004B05C1"/>
    <w:rsid w:val="004B0609"/>
    <w:rsid w:val="004B114E"/>
    <w:rsid w:val="004B31A1"/>
    <w:rsid w:val="004B6210"/>
    <w:rsid w:val="004B6F59"/>
    <w:rsid w:val="004C0E74"/>
    <w:rsid w:val="004C27FE"/>
    <w:rsid w:val="004C520B"/>
    <w:rsid w:val="004C5ABF"/>
    <w:rsid w:val="004C5E4F"/>
    <w:rsid w:val="004C7880"/>
    <w:rsid w:val="004D014B"/>
    <w:rsid w:val="004D146F"/>
    <w:rsid w:val="004D1F82"/>
    <w:rsid w:val="004D378C"/>
    <w:rsid w:val="004D3CE5"/>
    <w:rsid w:val="004D677E"/>
    <w:rsid w:val="004D7A8F"/>
    <w:rsid w:val="004E112A"/>
    <w:rsid w:val="004E2F54"/>
    <w:rsid w:val="004E566F"/>
    <w:rsid w:val="004E719C"/>
    <w:rsid w:val="004F0482"/>
    <w:rsid w:val="004F0F3C"/>
    <w:rsid w:val="004F1566"/>
    <w:rsid w:val="004F3C6A"/>
    <w:rsid w:val="004F3D6B"/>
    <w:rsid w:val="004F42B9"/>
    <w:rsid w:val="004F4F48"/>
    <w:rsid w:val="004F7CCA"/>
    <w:rsid w:val="00501400"/>
    <w:rsid w:val="00501731"/>
    <w:rsid w:val="00501748"/>
    <w:rsid w:val="00502840"/>
    <w:rsid w:val="00504875"/>
    <w:rsid w:val="005051F7"/>
    <w:rsid w:val="00507894"/>
    <w:rsid w:val="00507E18"/>
    <w:rsid w:val="00510BE2"/>
    <w:rsid w:val="00511002"/>
    <w:rsid w:val="00511065"/>
    <w:rsid w:val="005112C1"/>
    <w:rsid w:val="005116E9"/>
    <w:rsid w:val="00512283"/>
    <w:rsid w:val="0051242C"/>
    <w:rsid w:val="005136FF"/>
    <w:rsid w:val="00513AE1"/>
    <w:rsid w:val="00514458"/>
    <w:rsid w:val="005157A3"/>
    <w:rsid w:val="00515DF6"/>
    <w:rsid w:val="0051792F"/>
    <w:rsid w:val="00517F60"/>
    <w:rsid w:val="00517FCB"/>
    <w:rsid w:val="005204E6"/>
    <w:rsid w:val="00521C83"/>
    <w:rsid w:val="00522B1E"/>
    <w:rsid w:val="00522B21"/>
    <w:rsid w:val="00523D35"/>
    <w:rsid w:val="00524ECE"/>
    <w:rsid w:val="00524FD6"/>
    <w:rsid w:val="00525C86"/>
    <w:rsid w:val="00526B1C"/>
    <w:rsid w:val="00532FC8"/>
    <w:rsid w:val="00533EE5"/>
    <w:rsid w:val="00534CAC"/>
    <w:rsid w:val="00536BDA"/>
    <w:rsid w:val="00536FD7"/>
    <w:rsid w:val="00537962"/>
    <w:rsid w:val="00541A30"/>
    <w:rsid w:val="00542457"/>
    <w:rsid w:val="005437A0"/>
    <w:rsid w:val="00544057"/>
    <w:rsid w:val="005440EA"/>
    <w:rsid w:val="0054593D"/>
    <w:rsid w:val="0054729B"/>
    <w:rsid w:val="0054730C"/>
    <w:rsid w:val="005500CD"/>
    <w:rsid w:val="0055196D"/>
    <w:rsid w:val="00552A3C"/>
    <w:rsid w:val="005605E3"/>
    <w:rsid w:val="00562126"/>
    <w:rsid w:val="00562252"/>
    <w:rsid w:val="00564714"/>
    <w:rsid w:val="005655CD"/>
    <w:rsid w:val="00565FDA"/>
    <w:rsid w:val="005672DD"/>
    <w:rsid w:val="005725A4"/>
    <w:rsid w:val="005737B1"/>
    <w:rsid w:val="005746B8"/>
    <w:rsid w:val="00574E80"/>
    <w:rsid w:val="00575F72"/>
    <w:rsid w:val="005763CC"/>
    <w:rsid w:val="00576635"/>
    <w:rsid w:val="00577C27"/>
    <w:rsid w:val="0058025E"/>
    <w:rsid w:val="00580BB0"/>
    <w:rsid w:val="005817E9"/>
    <w:rsid w:val="00581AEF"/>
    <w:rsid w:val="005827F4"/>
    <w:rsid w:val="00583D17"/>
    <w:rsid w:val="00587032"/>
    <w:rsid w:val="00590FA5"/>
    <w:rsid w:val="00591574"/>
    <w:rsid w:val="00593AC6"/>
    <w:rsid w:val="00593CE4"/>
    <w:rsid w:val="00594B29"/>
    <w:rsid w:val="005954E8"/>
    <w:rsid w:val="0059616B"/>
    <w:rsid w:val="00596FE8"/>
    <w:rsid w:val="00597D9D"/>
    <w:rsid w:val="005A0752"/>
    <w:rsid w:val="005A19DA"/>
    <w:rsid w:val="005A2232"/>
    <w:rsid w:val="005A2DB0"/>
    <w:rsid w:val="005A540A"/>
    <w:rsid w:val="005A732D"/>
    <w:rsid w:val="005A7D23"/>
    <w:rsid w:val="005B20F5"/>
    <w:rsid w:val="005B2CDA"/>
    <w:rsid w:val="005B4941"/>
    <w:rsid w:val="005B7A50"/>
    <w:rsid w:val="005C0C66"/>
    <w:rsid w:val="005C124D"/>
    <w:rsid w:val="005C322B"/>
    <w:rsid w:val="005C5595"/>
    <w:rsid w:val="005C608F"/>
    <w:rsid w:val="005C67C4"/>
    <w:rsid w:val="005C77BA"/>
    <w:rsid w:val="005D3985"/>
    <w:rsid w:val="005D44AF"/>
    <w:rsid w:val="005D4EA8"/>
    <w:rsid w:val="005D6F1D"/>
    <w:rsid w:val="005E01F9"/>
    <w:rsid w:val="005E050A"/>
    <w:rsid w:val="005E1C5D"/>
    <w:rsid w:val="005E32D7"/>
    <w:rsid w:val="005E4DA1"/>
    <w:rsid w:val="005E4F93"/>
    <w:rsid w:val="005E5EA7"/>
    <w:rsid w:val="005E600A"/>
    <w:rsid w:val="005E641D"/>
    <w:rsid w:val="005E7FD0"/>
    <w:rsid w:val="005F16D7"/>
    <w:rsid w:val="005F20BC"/>
    <w:rsid w:val="005F2915"/>
    <w:rsid w:val="005F4673"/>
    <w:rsid w:val="005F5E34"/>
    <w:rsid w:val="005F5F6A"/>
    <w:rsid w:val="005F7392"/>
    <w:rsid w:val="006033EA"/>
    <w:rsid w:val="00604147"/>
    <w:rsid w:val="00604A85"/>
    <w:rsid w:val="00604E2F"/>
    <w:rsid w:val="006067DF"/>
    <w:rsid w:val="00612448"/>
    <w:rsid w:val="00612F46"/>
    <w:rsid w:val="006133CA"/>
    <w:rsid w:val="00613421"/>
    <w:rsid w:val="00615EB6"/>
    <w:rsid w:val="00617C76"/>
    <w:rsid w:val="00620438"/>
    <w:rsid w:val="006209A7"/>
    <w:rsid w:val="00620AF5"/>
    <w:rsid w:val="00620B2A"/>
    <w:rsid w:val="00621AD1"/>
    <w:rsid w:val="006232DB"/>
    <w:rsid w:val="006233EB"/>
    <w:rsid w:val="00623D34"/>
    <w:rsid w:val="00624809"/>
    <w:rsid w:val="00624E11"/>
    <w:rsid w:val="0063081C"/>
    <w:rsid w:val="0063167F"/>
    <w:rsid w:val="00632F47"/>
    <w:rsid w:val="00633CE4"/>
    <w:rsid w:val="006344F9"/>
    <w:rsid w:val="00636D98"/>
    <w:rsid w:val="00637D2F"/>
    <w:rsid w:val="00637DA2"/>
    <w:rsid w:val="006418A2"/>
    <w:rsid w:val="00641CE9"/>
    <w:rsid w:val="00642F4D"/>
    <w:rsid w:val="006431F2"/>
    <w:rsid w:val="00643D97"/>
    <w:rsid w:val="0064450D"/>
    <w:rsid w:val="00645BC5"/>
    <w:rsid w:val="0065186F"/>
    <w:rsid w:val="00652740"/>
    <w:rsid w:val="006545FC"/>
    <w:rsid w:val="00656DC8"/>
    <w:rsid w:val="006608BA"/>
    <w:rsid w:val="00661D59"/>
    <w:rsid w:val="006630ED"/>
    <w:rsid w:val="0066431B"/>
    <w:rsid w:val="00665673"/>
    <w:rsid w:val="0066642D"/>
    <w:rsid w:val="00666665"/>
    <w:rsid w:val="00666ED2"/>
    <w:rsid w:val="00671FBB"/>
    <w:rsid w:val="00674BF6"/>
    <w:rsid w:val="006756D5"/>
    <w:rsid w:val="006756EF"/>
    <w:rsid w:val="00675E00"/>
    <w:rsid w:val="006765BE"/>
    <w:rsid w:val="00676691"/>
    <w:rsid w:val="006767F9"/>
    <w:rsid w:val="00676988"/>
    <w:rsid w:val="006772AA"/>
    <w:rsid w:val="0067791B"/>
    <w:rsid w:val="00680669"/>
    <w:rsid w:val="0068278F"/>
    <w:rsid w:val="006827E6"/>
    <w:rsid w:val="0068385F"/>
    <w:rsid w:val="00683F61"/>
    <w:rsid w:val="00684CA8"/>
    <w:rsid w:val="0068659E"/>
    <w:rsid w:val="006906CE"/>
    <w:rsid w:val="00695C20"/>
    <w:rsid w:val="0069672E"/>
    <w:rsid w:val="00696B71"/>
    <w:rsid w:val="006A2368"/>
    <w:rsid w:val="006A265C"/>
    <w:rsid w:val="006A2943"/>
    <w:rsid w:val="006A52F3"/>
    <w:rsid w:val="006A537F"/>
    <w:rsid w:val="006A6B09"/>
    <w:rsid w:val="006A7EDD"/>
    <w:rsid w:val="006B1187"/>
    <w:rsid w:val="006B2626"/>
    <w:rsid w:val="006B3BFF"/>
    <w:rsid w:val="006B40BE"/>
    <w:rsid w:val="006B4F93"/>
    <w:rsid w:val="006B73F5"/>
    <w:rsid w:val="006C0D99"/>
    <w:rsid w:val="006C1131"/>
    <w:rsid w:val="006C12D7"/>
    <w:rsid w:val="006C1A75"/>
    <w:rsid w:val="006C3134"/>
    <w:rsid w:val="006C46E7"/>
    <w:rsid w:val="006C5EB0"/>
    <w:rsid w:val="006C669F"/>
    <w:rsid w:val="006C6B36"/>
    <w:rsid w:val="006C71F4"/>
    <w:rsid w:val="006D0395"/>
    <w:rsid w:val="006D490A"/>
    <w:rsid w:val="006D491B"/>
    <w:rsid w:val="006D537F"/>
    <w:rsid w:val="006D5D29"/>
    <w:rsid w:val="006D6C22"/>
    <w:rsid w:val="006E0133"/>
    <w:rsid w:val="006E0402"/>
    <w:rsid w:val="006E0D89"/>
    <w:rsid w:val="006E2DAF"/>
    <w:rsid w:val="006E3641"/>
    <w:rsid w:val="006E3ABC"/>
    <w:rsid w:val="006E4047"/>
    <w:rsid w:val="006E454D"/>
    <w:rsid w:val="006E495D"/>
    <w:rsid w:val="006E4E46"/>
    <w:rsid w:val="006E4FE7"/>
    <w:rsid w:val="006E5251"/>
    <w:rsid w:val="006E5B64"/>
    <w:rsid w:val="006E5FA7"/>
    <w:rsid w:val="006E7C1E"/>
    <w:rsid w:val="006F04C3"/>
    <w:rsid w:val="006F05A1"/>
    <w:rsid w:val="006F1265"/>
    <w:rsid w:val="006F1725"/>
    <w:rsid w:val="006F1D82"/>
    <w:rsid w:val="006F1DF9"/>
    <w:rsid w:val="006F2A92"/>
    <w:rsid w:val="006F38A8"/>
    <w:rsid w:val="006F3A0E"/>
    <w:rsid w:val="006F599E"/>
    <w:rsid w:val="006F6442"/>
    <w:rsid w:val="006F752E"/>
    <w:rsid w:val="0070343D"/>
    <w:rsid w:val="007047ED"/>
    <w:rsid w:val="00704F84"/>
    <w:rsid w:val="00705BFE"/>
    <w:rsid w:val="00706369"/>
    <w:rsid w:val="0070727E"/>
    <w:rsid w:val="00711941"/>
    <w:rsid w:val="007119CA"/>
    <w:rsid w:val="00713AF8"/>
    <w:rsid w:val="007154DD"/>
    <w:rsid w:val="00715908"/>
    <w:rsid w:val="00715D3F"/>
    <w:rsid w:val="00715E7C"/>
    <w:rsid w:val="00716B63"/>
    <w:rsid w:val="007174A2"/>
    <w:rsid w:val="00717CC3"/>
    <w:rsid w:val="00721E46"/>
    <w:rsid w:val="00723BF1"/>
    <w:rsid w:val="00724506"/>
    <w:rsid w:val="00724E91"/>
    <w:rsid w:val="00724FAC"/>
    <w:rsid w:val="00725209"/>
    <w:rsid w:val="007256BE"/>
    <w:rsid w:val="007259E2"/>
    <w:rsid w:val="00726C04"/>
    <w:rsid w:val="00726D6D"/>
    <w:rsid w:val="00730AF0"/>
    <w:rsid w:val="00730FE7"/>
    <w:rsid w:val="00734F4A"/>
    <w:rsid w:val="00736307"/>
    <w:rsid w:val="00736A61"/>
    <w:rsid w:val="00736F52"/>
    <w:rsid w:val="00737923"/>
    <w:rsid w:val="00743894"/>
    <w:rsid w:val="007505C4"/>
    <w:rsid w:val="00753578"/>
    <w:rsid w:val="00754F25"/>
    <w:rsid w:val="00755624"/>
    <w:rsid w:val="007565F7"/>
    <w:rsid w:val="00760526"/>
    <w:rsid w:val="00762FBE"/>
    <w:rsid w:val="00763255"/>
    <w:rsid w:val="0076381F"/>
    <w:rsid w:val="00763F33"/>
    <w:rsid w:val="007640F1"/>
    <w:rsid w:val="00764393"/>
    <w:rsid w:val="007672C4"/>
    <w:rsid w:val="007679F0"/>
    <w:rsid w:val="00771B67"/>
    <w:rsid w:val="00772311"/>
    <w:rsid w:val="00775032"/>
    <w:rsid w:val="007771F9"/>
    <w:rsid w:val="007818F3"/>
    <w:rsid w:val="00781C8E"/>
    <w:rsid w:val="00783AD8"/>
    <w:rsid w:val="00784BD2"/>
    <w:rsid w:val="0078641D"/>
    <w:rsid w:val="00787420"/>
    <w:rsid w:val="007874BB"/>
    <w:rsid w:val="00790458"/>
    <w:rsid w:val="00792210"/>
    <w:rsid w:val="007927D4"/>
    <w:rsid w:val="0079388D"/>
    <w:rsid w:val="00793EC0"/>
    <w:rsid w:val="007946D0"/>
    <w:rsid w:val="00795DE9"/>
    <w:rsid w:val="00796763"/>
    <w:rsid w:val="00796D10"/>
    <w:rsid w:val="0079783D"/>
    <w:rsid w:val="007A2F14"/>
    <w:rsid w:val="007A516D"/>
    <w:rsid w:val="007A7F5E"/>
    <w:rsid w:val="007B0241"/>
    <w:rsid w:val="007B0DB3"/>
    <w:rsid w:val="007B54EC"/>
    <w:rsid w:val="007B74CB"/>
    <w:rsid w:val="007B74F3"/>
    <w:rsid w:val="007C04FB"/>
    <w:rsid w:val="007C0D53"/>
    <w:rsid w:val="007C1203"/>
    <w:rsid w:val="007C15AB"/>
    <w:rsid w:val="007C40D9"/>
    <w:rsid w:val="007C6877"/>
    <w:rsid w:val="007C7D86"/>
    <w:rsid w:val="007D0BDC"/>
    <w:rsid w:val="007D1078"/>
    <w:rsid w:val="007D2C16"/>
    <w:rsid w:val="007D4E6D"/>
    <w:rsid w:val="007D5081"/>
    <w:rsid w:val="007D5D2E"/>
    <w:rsid w:val="007D73AE"/>
    <w:rsid w:val="007E3CD5"/>
    <w:rsid w:val="007E4CB5"/>
    <w:rsid w:val="007E4E91"/>
    <w:rsid w:val="007E57D6"/>
    <w:rsid w:val="007E5CC1"/>
    <w:rsid w:val="007E5FEC"/>
    <w:rsid w:val="007E7594"/>
    <w:rsid w:val="007F051C"/>
    <w:rsid w:val="007F0B34"/>
    <w:rsid w:val="007F1983"/>
    <w:rsid w:val="007F1E1C"/>
    <w:rsid w:val="007F4065"/>
    <w:rsid w:val="007F4F6B"/>
    <w:rsid w:val="007F5852"/>
    <w:rsid w:val="008007C1"/>
    <w:rsid w:val="00801819"/>
    <w:rsid w:val="0080215A"/>
    <w:rsid w:val="0080225E"/>
    <w:rsid w:val="008025D8"/>
    <w:rsid w:val="00802696"/>
    <w:rsid w:val="00802D74"/>
    <w:rsid w:val="00803083"/>
    <w:rsid w:val="008030F5"/>
    <w:rsid w:val="0080311D"/>
    <w:rsid w:val="0080318D"/>
    <w:rsid w:val="00806817"/>
    <w:rsid w:val="00807E25"/>
    <w:rsid w:val="00807E78"/>
    <w:rsid w:val="00807E9A"/>
    <w:rsid w:val="00811936"/>
    <w:rsid w:val="008145CF"/>
    <w:rsid w:val="00814BBD"/>
    <w:rsid w:val="00814E85"/>
    <w:rsid w:val="00816BCF"/>
    <w:rsid w:val="00820115"/>
    <w:rsid w:val="00820401"/>
    <w:rsid w:val="008208FE"/>
    <w:rsid w:val="0082161C"/>
    <w:rsid w:val="008247DF"/>
    <w:rsid w:val="008257A5"/>
    <w:rsid w:val="008261DF"/>
    <w:rsid w:val="00826D93"/>
    <w:rsid w:val="00826F9D"/>
    <w:rsid w:val="0082703C"/>
    <w:rsid w:val="008273A4"/>
    <w:rsid w:val="0083098D"/>
    <w:rsid w:val="00830F7A"/>
    <w:rsid w:val="00831D74"/>
    <w:rsid w:val="008336F7"/>
    <w:rsid w:val="00834881"/>
    <w:rsid w:val="00834FB9"/>
    <w:rsid w:val="008363EA"/>
    <w:rsid w:val="00840314"/>
    <w:rsid w:val="00841317"/>
    <w:rsid w:val="0084133C"/>
    <w:rsid w:val="00842585"/>
    <w:rsid w:val="00843579"/>
    <w:rsid w:val="00843E2C"/>
    <w:rsid w:val="00846BE2"/>
    <w:rsid w:val="008473F9"/>
    <w:rsid w:val="008509FA"/>
    <w:rsid w:val="00851536"/>
    <w:rsid w:val="00852A8B"/>
    <w:rsid w:val="00853F3D"/>
    <w:rsid w:val="008571D1"/>
    <w:rsid w:val="008578E4"/>
    <w:rsid w:val="00857E60"/>
    <w:rsid w:val="0086050D"/>
    <w:rsid w:val="00862275"/>
    <w:rsid w:val="00864047"/>
    <w:rsid w:val="0086635E"/>
    <w:rsid w:val="008679ED"/>
    <w:rsid w:val="00867D12"/>
    <w:rsid w:val="00873FAE"/>
    <w:rsid w:val="00874066"/>
    <w:rsid w:val="00877CC2"/>
    <w:rsid w:val="00882295"/>
    <w:rsid w:val="0088573B"/>
    <w:rsid w:val="00885F62"/>
    <w:rsid w:val="0088664C"/>
    <w:rsid w:val="0089196B"/>
    <w:rsid w:val="0089309A"/>
    <w:rsid w:val="0089361B"/>
    <w:rsid w:val="0089626C"/>
    <w:rsid w:val="008A0275"/>
    <w:rsid w:val="008A03C0"/>
    <w:rsid w:val="008A19AC"/>
    <w:rsid w:val="008A2031"/>
    <w:rsid w:val="008A2041"/>
    <w:rsid w:val="008A2754"/>
    <w:rsid w:val="008A30A3"/>
    <w:rsid w:val="008A32A7"/>
    <w:rsid w:val="008A3465"/>
    <w:rsid w:val="008A5BAD"/>
    <w:rsid w:val="008B0CD3"/>
    <w:rsid w:val="008B4CF9"/>
    <w:rsid w:val="008B4FDD"/>
    <w:rsid w:val="008B5D1E"/>
    <w:rsid w:val="008B7818"/>
    <w:rsid w:val="008C170A"/>
    <w:rsid w:val="008C5507"/>
    <w:rsid w:val="008C5F25"/>
    <w:rsid w:val="008C60E8"/>
    <w:rsid w:val="008C60FF"/>
    <w:rsid w:val="008C6460"/>
    <w:rsid w:val="008C7056"/>
    <w:rsid w:val="008D0582"/>
    <w:rsid w:val="008D181F"/>
    <w:rsid w:val="008D18DE"/>
    <w:rsid w:val="008D302C"/>
    <w:rsid w:val="008D3270"/>
    <w:rsid w:val="008D32AF"/>
    <w:rsid w:val="008D402E"/>
    <w:rsid w:val="008D4B58"/>
    <w:rsid w:val="008D5A3E"/>
    <w:rsid w:val="008D5AA1"/>
    <w:rsid w:val="008D6799"/>
    <w:rsid w:val="008D69F9"/>
    <w:rsid w:val="008E0EC6"/>
    <w:rsid w:val="008E182E"/>
    <w:rsid w:val="008E457F"/>
    <w:rsid w:val="008E4B08"/>
    <w:rsid w:val="008E68B6"/>
    <w:rsid w:val="008E725F"/>
    <w:rsid w:val="008F07D5"/>
    <w:rsid w:val="008F0975"/>
    <w:rsid w:val="008F1EDA"/>
    <w:rsid w:val="008F6F6A"/>
    <w:rsid w:val="008F794D"/>
    <w:rsid w:val="00903208"/>
    <w:rsid w:val="0090471F"/>
    <w:rsid w:val="009049BF"/>
    <w:rsid w:val="0090517E"/>
    <w:rsid w:val="0090534C"/>
    <w:rsid w:val="0090776D"/>
    <w:rsid w:val="0091127F"/>
    <w:rsid w:val="0091442B"/>
    <w:rsid w:val="00914EB0"/>
    <w:rsid w:val="0091519E"/>
    <w:rsid w:val="00915202"/>
    <w:rsid w:val="00917593"/>
    <w:rsid w:val="00922AA0"/>
    <w:rsid w:val="00924B41"/>
    <w:rsid w:val="00926586"/>
    <w:rsid w:val="009269DA"/>
    <w:rsid w:val="00927180"/>
    <w:rsid w:val="009274C1"/>
    <w:rsid w:val="00930364"/>
    <w:rsid w:val="00932DD6"/>
    <w:rsid w:val="00935539"/>
    <w:rsid w:val="00935729"/>
    <w:rsid w:val="00935EDD"/>
    <w:rsid w:val="009361D9"/>
    <w:rsid w:val="00936AEA"/>
    <w:rsid w:val="00940514"/>
    <w:rsid w:val="00942402"/>
    <w:rsid w:val="00944800"/>
    <w:rsid w:val="009449C6"/>
    <w:rsid w:val="00946331"/>
    <w:rsid w:val="009464FE"/>
    <w:rsid w:val="009504CD"/>
    <w:rsid w:val="00950EFB"/>
    <w:rsid w:val="009515E0"/>
    <w:rsid w:val="009515E9"/>
    <w:rsid w:val="00951B6C"/>
    <w:rsid w:val="00953E98"/>
    <w:rsid w:val="00956BF6"/>
    <w:rsid w:val="00960A0D"/>
    <w:rsid w:val="00962B2E"/>
    <w:rsid w:val="00962F62"/>
    <w:rsid w:val="009636A1"/>
    <w:rsid w:val="00963D13"/>
    <w:rsid w:val="00964C6B"/>
    <w:rsid w:val="009669DC"/>
    <w:rsid w:val="00967A65"/>
    <w:rsid w:val="00967E4C"/>
    <w:rsid w:val="009723C7"/>
    <w:rsid w:val="00972581"/>
    <w:rsid w:val="00972CC3"/>
    <w:rsid w:val="009734BF"/>
    <w:rsid w:val="009736B0"/>
    <w:rsid w:val="0097387B"/>
    <w:rsid w:val="00973974"/>
    <w:rsid w:val="00973ADA"/>
    <w:rsid w:val="00976066"/>
    <w:rsid w:val="00976D57"/>
    <w:rsid w:val="00977170"/>
    <w:rsid w:val="00977BD6"/>
    <w:rsid w:val="00982F32"/>
    <w:rsid w:val="00984692"/>
    <w:rsid w:val="0098724C"/>
    <w:rsid w:val="00990305"/>
    <w:rsid w:val="009915E5"/>
    <w:rsid w:val="009916B2"/>
    <w:rsid w:val="00991704"/>
    <w:rsid w:val="00993275"/>
    <w:rsid w:val="00993C57"/>
    <w:rsid w:val="00996B1C"/>
    <w:rsid w:val="009977DF"/>
    <w:rsid w:val="009A04F2"/>
    <w:rsid w:val="009A072C"/>
    <w:rsid w:val="009A1A5D"/>
    <w:rsid w:val="009A1EF6"/>
    <w:rsid w:val="009A2151"/>
    <w:rsid w:val="009A3049"/>
    <w:rsid w:val="009A30AE"/>
    <w:rsid w:val="009A391D"/>
    <w:rsid w:val="009A3C9D"/>
    <w:rsid w:val="009A4394"/>
    <w:rsid w:val="009A57BA"/>
    <w:rsid w:val="009A75BC"/>
    <w:rsid w:val="009B151F"/>
    <w:rsid w:val="009B55EE"/>
    <w:rsid w:val="009B6D15"/>
    <w:rsid w:val="009B7E49"/>
    <w:rsid w:val="009C037B"/>
    <w:rsid w:val="009C1394"/>
    <w:rsid w:val="009C1F5A"/>
    <w:rsid w:val="009C2DA2"/>
    <w:rsid w:val="009C56CB"/>
    <w:rsid w:val="009D191A"/>
    <w:rsid w:val="009D215B"/>
    <w:rsid w:val="009D2AED"/>
    <w:rsid w:val="009D2E26"/>
    <w:rsid w:val="009D3459"/>
    <w:rsid w:val="009D3F12"/>
    <w:rsid w:val="009D4379"/>
    <w:rsid w:val="009D5D51"/>
    <w:rsid w:val="009D5F74"/>
    <w:rsid w:val="009D74BC"/>
    <w:rsid w:val="009E0EC6"/>
    <w:rsid w:val="009E1BDD"/>
    <w:rsid w:val="009E407F"/>
    <w:rsid w:val="009E4587"/>
    <w:rsid w:val="009E4619"/>
    <w:rsid w:val="009E6862"/>
    <w:rsid w:val="009E7078"/>
    <w:rsid w:val="009E7943"/>
    <w:rsid w:val="009F110B"/>
    <w:rsid w:val="009F1388"/>
    <w:rsid w:val="009F2B71"/>
    <w:rsid w:val="009F3845"/>
    <w:rsid w:val="009F4EAA"/>
    <w:rsid w:val="009F4FCF"/>
    <w:rsid w:val="009F5116"/>
    <w:rsid w:val="009F5C18"/>
    <w:rsid w:val="009F6DDD"/>
    <w:rsid w:val="009F7398"/>
    <w:rsid w:val="00A00895"/>
    <w:rsid w:val="00A00943"/>
    <w:rsid w:val="00A01971"/>
    <w:rsid w:val="00A01A89"/>
    <w:rsid w:val="00A02DE6"/>
    <w:rsid w:val="00A041E7"/>
    <w:rsid w:val="00A045E6"/>
    <w:rsid w:val="00A05072"/>
    <w:rsid w:val="00A05B9D"/>
    <w:rsid w:val="00A05DD5"/>
    <w:rsid w:val="00A10156"/>
    <w:rsid w:val="00A1017A"/>
    <w:rsid w:val="00A105E2"/>
    <w:rsid w:val="00A11226"/>
    <w:rsid w:val="00A114E1"/>
    <w:rsid w:val="00A127E8"/>
    <w:rsid w:val="00A135B8"/>
    <w:rsid w:val="00A13CB5"/>
    <w:rsid w:val="00A14E4E"/>
    <w:rsid w:val="00A154CA"/>
    <w:rsid w:val="00A16482"/>
    <w:rsid w:val="00A16662"/>
    <w:rsid w:val="00A17CF5"/>
    <w:rsid w:val="00A20E04"/>
    <w:rsid w:val="00A24287"/>
    <w:rsid w:val="00A2613E"/>
    <w:rsid w:val="00A26F72"/>
    <w:rsid w:val="00A272EF"/>
    <w:rsid w:val="00A30193"/>
    <w:rsid w:val="00A31D01"/>
    <w:rsid w:val="00A330C4"/>
    <w:rsid w:val="00A341B6"/>
    <w:rsid w:val="00A34E4D"/>
    <w:rsid w:val="00A37085"/>
    <w:rsid w:val="00A411C1"/>
    <w:rsid w:val="00A41340"/>
    <w:rsid w:val="00A42087"/>
    <w:rsid w:val="00A42412"/>
    <w:rsid w:val="00A426D5"/>
    <w:rsid w:val="00A43470"/>
    <w:rsid w:val="00A44ECD"/>
    <w:rsid w:val="00A46429"/>
    <w:rsid w:val="00A47CB3"/>
    <w:rsid w:val="00A506D3"/>
    <w:rsid w:val="00A50BB2"/>
    <w:rsid w:val="00A51347"/>
    <w:rsid w:val="00A51F5A"/>
    <w:rsid w:val="00A533B9"/>
    <w:rsid w:val="00A60D35"/>
    <w:rsid w:val="00A61498"/>
    <w:rsid w:val="00A63D47"/>
    <w:rsid w:val="00A655CB"/>
    <w:rsid w:val="00A66C0B"/>
    <w:rsid w:val="00A705F7"/>
    <w:rsid w:val="00A7165A"/>
    <w:rsid w:val="00A718EA"/>
    <w:rsid w:val="00A720B4"/>
    <w:rsid w:val="00A7280E"/>
    <w:rsid w:val="00A72C1B"/>
    <w:rsid w:val="00A741E6"/>
    <w:rsid w:val="00A75B4E"/>
    <w:rsid w:val="00A76E3F"/>
    <w:rsid w:val="00A80775"/>
    <w:rsid w:val="00A80B5C"/>
    <w:rsid w:val="00A80FE0"/>
    <w:rsid w:val="00A82047"/>
    <w:rsid w:val="00A828E1"/>
    <w:rsid w:val="00A8442F"/>
    <w:rsid w:val="00A873FD"/>
    <w:rsid w:val="00A906ED"/>
    <w:rsid w:val="00A92805"/>
    <w:rsid w:val="00A95A44"/>
    <w:rsid w:val="00A9640A"/>
    <w:rsid w:val="00A9672D"/>
    <w:rsid w:val="00A96E32"/>
    <w:rsid w:val="00A979A0"/>
    <w:rsid w:val="00AA1C11"/>
    <w:rsid w:val="00AA2F88"/>
    <w:rsid w:val="00AA377F"/>
    <w:rsid w:val="00AA64FE"/>
    <w:rsid w:val="00AA74AB"/>
    <w:rsid w:val="00AA7716"/>
    <w:rsid w:val="00AB0441"/>
    <w:rsid w:val="00AB09DA"/>
    <w:rsid w:val="00AB0B38"/>
    <w:rsid w:val="00AB0FDB"/>
    <w:rsid w:val="00AB1C12"/>
    <w:rsid w:val="00AB1C97"/>
    <w:rsid w:val="00AB27BF"/>
    <w:rsid w:val="00AC1913"/>
    <w:rsid w:val="00AC253D"/>
    <w:rsid w:val="00AC3C91"/>
    <w:rsid w:val="00AC4352"/>
    <w:rsid w:val="00AC5405"/>
    <w:rsid w:val="00AC6BF4"/>
    <w:rsid w:val="00AD0053"/>
    <w:rsid w:val="00AD0BA0"/>
    <w:rsid w:val="00AD478F"/>
    <w:rsid w:val="00AD549C"/>
    <w:rsid w:val="00AD5537"/>
    <w:rsid w:val="00AD6229"/>
    <w:rsid w:val="00AD638A"/>
    <w:rsid w:val="00AE0FC4"/>
    <w:rsid w:val="00AE19B5"/>
    <w:rsid w:val="00AE1E7F"/>
    <w:rsid w:val="00AE2D7A"/>
    <w:rsid w:val="00AE4E4D"/>
    <w:rsid w:val="00AE4EC9"/>
    <w:rsid w:val="00AE5A88"/>
    <w:rsid w:val="00AE7F74"/>
    <w:rsid w:val="00AF0636"/>
    <w:rsid w:val="00AF165C"/>
    <w:rsid w:val="00AF2501"/>
    <w:rsid w:val="00AF2FCB"/>
    <w:rsid w:val="00AF442F"/>
    <w:rsid w:val="00AF5011"/>
    <w:rsid w:val="00AF6EA3"/>
    <w:rsid w:val="00AF74D5"/>
    <w:rsid w:val="00AF7BFB"/>
    <w:rsid w:val="00B0057D"/>
    <w:rsid w:val="00B009C3"/>
    <w:rsid w:val="00B020DA"/>
    <w:rsid w:val="00B026F0"/>
    <w:rsid w:val="00B04761"/>
    <w:rsid w:val="00B06813"/>
    <w:rsid w:val="00B103E5"/>
    <w:rsid w:val="00B1134D"/>
    <w:rsid w:val="00B11351"/>
    <w:rsid w:val="00B13009"/>
    <w:rsid w:val="00B1355A"/>
    <w:rsid w:val="00B15DA3"/>
    <w:rsid w:val="00B16D76"/>
    <w:rsid w:val="00B16F5B"/>
    <w:rsid w:val="00B176CE"/>
    <w:rsid w:val="00B20085"/>
    <w:rsid w:val="00B2097E"/>
    <w:rsid w:val="00B23EF3"/>
    <w:rsid w:val="00B242C3"/>
    <w:rsid w:val="00B2433C"/>
    <w:rsid w:val="00B250D6"/>
    <w:rsid w:val="00B26FC6"/>
    <w:rsid w:val="00B273F0"/>
    <w:rsid w:val="00B277C3"/>
    <w:rsid w:val="00B33CD4"/>
    <w:rsid w:val="00B33E2F"/>
    <w:rsid w:val="00B3421E"/>
    <w:rsid w:val="00B3528B"/>
    <w:rsid w:val="00B36DA4"/>
    <w:rsid w:val="00B36DBE"/>
    <w:rsid w:val="00B36EC4"/>
    <w:rsid w:val="00B4179F"/>
    <w:rsid w:val="00B41F79"/>
    <w:rsid w:val="00B53D36"/>
    <w:rsid w:val="00B558A2"/>
    <w:rsid w:val="00B55E3B"/>
    <w:rsid w:val="00B61ADA"/>
    <w:rsid w:val="00B61EDE"/>
    <w:rsid w:val="00B626BB"/>
    <w:rsid w:val="00B626FE"/>
    <w:rsid w:val="00B62844"/>
    <w:rsid w:val="00B63300"/>
    <w:rsid w:val="00B66183"/>
    <w:rsid w:val="00B67700"/>
    <w:rsid w:val="00B704F1"/>
    <w:rsid w:val="00B735DD"/>
    <w:rsid w:val="00B756F1"/>
    <w:rsid w:val="00B77CA7"/>
    <w:rsid w:val="00B80730"/>
    <w:rsid w:val="00B80F1D"/>
    <w:rsid w:val="00B8210D"/>
    <w:rsid w:val="00B851E5"/>
    <w:rsid w:val="00B86366"/>
    <w:rsid w:val="00B91C22"/>
    <w:rsid w:val="00B9279C"/>
    <w:rsid w:val="00B93059"/>
    <w:rsid w:val="00B9481D"/>
    <w:rsid w:val="00B96D86"/>
    <w:rsid w:val="00BA0BD6"/>
    <w:rsid w:val="00BA1865"/>
    <w:rsid w:val="00BA2192"/>
    <w:rsid w:val="00BA2297"/>
    <w:rsid w:val="00BA242A"/>
    <w:rsid w:val="00BA41AF"/>
    <w:rsid w:val="00BA63CF"/>
    <w:rsid w:val="00BA6A2B"/>
    <w:rsid w:val="00BA775C"/>
    <w:rsid w:val="00BB0886"/>
    <w:rsid w:val="00BB2C00"/>
    <w:rsid w:val="00BB3036"/>
    <w:rsid w:val="00BB5350"/>
    <w:rsid w:val="00BB69CB"/>
    <w:rsid w:val="00BB7D4C"/>
    <w:rsid w:val="00BC02FC"/>
    <w:rsid w:val="00BC0661"/>
    <w:rsid w:val="00BC094A"/>
    <w:rsid w:val="00BC1107"/>
    <w:rsid w:val="00BC114F"/>
    <w:rsid w:val="00BC2ADE"/>
    <w:rsid w:val="00BC339A"/>
    <w:rsid w:val="00BC371A"/>
    <w:rsid w:val="00BC4BA7"/>
    <w:rsid w:val="00BC579A"/>
    <w:rsid w:val="00BC6F0F"/>
    <w:rsid w:val="00BD033E"/>
    <w:rsid w:val="00BD1012"/>
    <w:rsid w:val="00BD12FF"/>
    <w:rsid w:val="00BD1CA6"/>
    <w:rsid w:val="00BD2567"/>
    <w:rsid w:val="00BD3D78"/>
    <w:rsid w:val="00BD5D54"/>
    <w:rsid w:val="00BD6655"/>
    <w:rsid w:val="00BE3027"/>
    <w:rsid w:val="00BE309C"/>
    <w:rsid w:val="00BE456B"/>
    <w:rsid w:val="00BE5A78"/>
    <w:rsid w:val="00BE5EB5"/>
    <w:rsid w:val="00BF010B"/>
    <w:rsid w:val="00BF0783"/>
    <w:rsid w:val="00BF0C23"/>
    <w:rsid w:val="00BF17CF"/>
    <w:rsid w:val="00BF23BD"/>
    <w:rsid w:val="00BF3294"/>
    <w:rsid w:val="00BF5566"/>
    <w:rsid w:val="00BF5CDF"/>
    <w:rsid w:val="00BF63C2"/>
    <w:rsid w:val="00BF67C5"/>
    <w:rsid w:val="00BF6E22"/>
    <w:rsid w:val="00BF77C4"/>
    <w:rsid w:val="00C00AC1"/>
    <w:rsid w:val="00C00B2A"/>
    <w:rsid w:val="00C01E07"/>
    <w:rsid w:val="00C0201E"/>
    <w:rsid w:val="00C0290D"/>
    <w:rsid w:val="00C0323F"/>
    <w:rsid w:val="00C05A8D"/>
    <w:rsid w:val="00C06379"/>
    <w:rsid w:val="00C06464"/>
    <w:rsid w:val="00C1027E"/>
    <w:rsid w:val="00C14968"/>
    <w:rsid w:val="00C149FF"/>
    <w:rsid w:val="00C1516A"/>
    <w:rsid w:val="00C20340"/>
    <w:rsid w:val="00C20C2F"/>
    <w:rsid w:val="00C210B6"/>
    <w:rsid w:val="00C245DE"/>
    <w:rsid w:val="00C24A73"/>
    <w:rsid w:val="00C256F6"/>
    <w:rsid w:val="00C268B5"/>
    <w:rsid w:val="00C27727"/>
    <w:rsid w:val="00C27CC2"/>
    <w:rsid w:val="00C31D8F"/>
    <w:rsid w:val="00C33AC2"/>
    <w:rsid w:val="00C35C83"/>
    <w:rsid w:val="00C377B4"/>
    <w:rsid w:val="00C40460"/>
    <w:rsid w:val="00C42143"/>
    <w:rsid w:val="00C4293D"/>
    <w:rsid w:val="00C4511B"/>
    <w:rsid w:val="00C468B4"/>
    <w:rsid w:val="00C471B3"/>
    <w:rsid w:val="00C4732D"/>
    <w:rsid w:val="00C4742A"/>
    <w:rsid w:val="00C506DF"/>
    <w:rsid w:val="00C534DC"/>
    <w:rsid w:val="00C54670"/>
    <w:rsid w:val="00C5520E"/>
    <w:rsid w:val="00C55781"/>
    <w:rsid w:val="00C55A86"/>
    <w:rsid w:val="00C5757D"/>
    <w:rsid w:val="00C600B1"/>
    <w:rsid w:val="00C625B0"/>
    <w:rsid w:val="00C64E17"/>
    <w:rsid w:val="00C65C6D"/>
    <w:rsid w:val="00C70C77"/>
    <w:rsid w:val="00C726E5"/>
    <w:rsid w:val="00C73115"/>
    <w:rsid w:val="00C7433C"/>
    <w:rsid w:val="00C74E8B"/>
    <w:rsid w:val="00C74FE0"/>
    <w:rsid w:val="00C7632A"/>
    <w:rsid w:val="00C77B48"/>
    <w:rsid w:val="00C77E2A"/>
    <w:rsid w:val="00C81E81"/>
    <w:rsid w:val="00C83B17"/>
    <w:rsid w:val="00C85658"/>
    <w:rsid w:val="00C86A7C"/>
    <w:rsid w:val="00C908EE"/>
    <w:rsid w:val="00C93C16"/>
    <w:rsid w:val="00C94843"/>
    <w:rsid w:val="00C95294"/>
    <w:rsid w:val="00C957BB"/>
    <w:rsid w:val="00C95A75"/>
    <w:rsid w:val="00C95B78"/>
    <w:rsid w:val="00C96FCC"/>
    <w:rsid w:val="00CA14C9"/>
    <w:rsid w:val="00CA1CDC"/>
    <w:rsid w:val="00CA2CFA"/>
    <w:rsid w:val="00CA356C"/>
    <w:rsid w:val="00CA37E7"/>
    <w:rsid w:val="00CA51C4"/>
    <w:rsid w:val="00CA5E6D"/>
    <w:rsid w:val="00CA5EF8"/>
    <w:rsid w:val="00CB025D"/>
    <w:rsid w:val="00CB0296"/>
    <w:rsid w:val="00CB0496"/>
    <w:rsid w:val="00CB1BC1"/>
    <w:rsid w:val="00CB295F"/>
    <w:rsid w:val="00CB3991"/>
    <w:rsid w:val="00CB46B0"/>
    <w:rsid w:val="00CB4A14"/>
    <w:rsid w:val="00CB5BF9"/>
    <w:rsid w:val="00CB61B4"/>
    <w:rsid w:val="00CB78BC"/>
    <w:rsid w:val="00CB78DF"/>
    <w:rsid w:val="00CC4543"/>
    <w:rsid w:val="00CC6ADA"/>
    <w:rsid w:val="00CC747F"/>
    <w:rsid w:val="00CD1F94"/>
    <w:rsid w:val="00CD34A1"/>
    <w:rsid w:val="00CD3DAC"/>
    <w:rsid w:val="00CD41CD"/>
    <w:rsid w:val="00CD523E"/>
    <w:rsid w:val="00CD5BD9"/>
    <w:rsid w:val="00CD6FF0"/>
    <w:rsid w:val="00CD7E6A"/>
    <w:rsid w:val="00CE0BCF"/>
    <w:rsid w:val="00CE2432"/>
    <w:rsid w:val="00CE2FE4"/>
    <w:rsid w:val="00CE3132"/>
    <w:rsid w:val="00CE6285"/>
    <w:rsid w:val="00CF0278"/>
    <w:rsid w:val="00CF1E4F"/>
    <w:rsid w:val="00CF1E71"/>
    <w:rsid w:val="00CF2FBA"/>
    <w:rsid w:val="00CF3FC3"/>
    <w:rsid w:val="00CF435A"/>
    <w:rsid w:val="00CF45D5"/>
    <w:rsid w:val="00CF558F"/>
    <w:rsid w:val="00CF57D7"/>
    <w:rsid w:val="00CF5A51"/>
    <w:rsid w:val="00CF5DDE"/>
    <w:rsid w:val="00D0016F"/>
    <w:rsid w:val="00D00965"/>
    <w:rsid w:val="00D01864"/>
    <w:rsid w:val="00D018B7"/>
    <w:rsid w:val="00D01BA4"/>
    <w:rsid w:val="00D01D9B"/>
    <w:rsid w:val="00D038A2"/>
    <w:rsid w:val="00D04599"/>
    <w:rsid w:val="00D05723"/>
    <w:rsid w:val="00D05ABA"/>
    <w:rsid w:val="00D10364"/>
    <w:rsid w:val="00D11289"/>
    <w:rsid w:val="00D11B64"/>
    <w:rsid w:val="00D12015"/>
    <w:rsid w:val="00D13669"/>
    <w:rsid w:val="00D13D78"/>
    <w:rsid w:val="00D1435E"/>
    <w:rsid w:val="00D1541F"/>
    <w:rsid w:val="00D16744"/>
    <w:rsid w:val="00D16C72"/>
    <w:rsid w:val="00D20CAA"/>
    <w:rsid w:val="00D2176F"/>
    <w:rsid w:val="00D21B7C"/>
    <w:rsid w:val="00D22651"/>
    <w:rsid w:val="00D22E2E"/>
    <w:rsid w:val="00D2558F"/>
    <w:rsid w:val="00D25949"/>
    <w:rsid w:val="00D25D1C"/>
    <w:rsid w:val="00D279C4"/>
    <w:rsid w:val="00D31C18"/>
    <w:rsid w:val="00D324CB"/>
    <w:rsid w:val="00D33133"/>
    <w:rsid w:val="00D33543"/>
    <w:rsid w:val="00D347A8"/>
    <w:rsid w:val="00D348F0"/>
    <w:rsid w:val="00D34B2E"/>
    <w:rsid w:val="00D35811"/>
    <w:rsid w:val="00D37794"/>
    <w:rsid w:val="00D40606"/>
    <w:rsid w:val="00D4199C"/>
    <w:rsid w:val="00D41B4A"/>
    <w:rsid w:val="00D427E6"/>
    <w:rsid w:val="00D44E68"/>
    <w:rsid w:val="00D4538A"/>
    <w:rsid w:val="00D46DA7"/>
    <w:rsid w:val="00D51161"/>
    <w:rsid w:val="00D52068"/>
    <w:rsid w:val="00D5270C"/>
    <w:rsid w:val="00D52778"/>
    <w:rsid w:val="00D5328C"/>
    <w:rsid w:val="00D53333"/>
    <w:rsid w:val="00D553BC"/>
    <w:rsid w:val="00D55794"/>
    <w:rsid w:val="00D55DDD"/>
    <w:rsid w:val="00D56565"/>
    <w:rsid w:val="00D60DCF"/>
    <w:rsid w:val="00D613F4"/>
    <w:rsid w:val="00D61AF4"/>
    <w:rsid w:val="00D62D4B"/>
    <w:rsid w:val="00D65926"/>
    <w:rsid w:val="00D67995"/>
    <w:rsid w:val="00D742CB"/>
    <w:rsid w:val="00D744A0"/>
    <w:rsid w:val="00D74D41"/>
    <w:rsid w:val="00D74F3A"/>
    <w:rsid w:val="00D75B76"/>
    <w:rsid w:val="00D765C7"/>
    <w:rsid w:val="00D76FCA"/>
    <w:rsid w:val="00D8002C"/>
    <w:rsid w:val="00D81259"/>
    <w:rsid w:val="00D81355"/>
    <w:rsid w:val="00D81551"/>
    <w:rsid w:val="00D8178F"/>
    <w:rsid w:val="00D82F5B"/>
    <w:rsid w:val="00D830D4"/>
    <w:rsid w:val="00D84A88"/>
    <w:rsid w:val="00D85D23"/>
    <w:rsid w:val="00D91715"/>
    <w:rsid w:val="00D9283C"/>
    <w:rsid w:val="00D937D1"/>
    <w:rsid w:val="00D946D5"/>
    <w:rsid w:val="00D94AE5"/>
    <w:rsid w:val="00D95386"/>
    <w:rsid w:val="00D96BA8"/>
    <w:rsid w:val="00D97C9F"/>
    <w:rsid w:val="00DA0AAB"/>
    <w:rsid w:val="00DA0D5D"/>
    <w:rsid w:val="00DA1936"/>
    <w:rsid w:val="00DA1C68"/>
    <w:rsid w:val="00DA22EA"/>
    <w:rsid w:val="00DA2960"/>
    <w:rsid w:val="00DA4B2B"/>
    <w:rsid w:val="00DA4D06"/>
    <w:rsid w:val="00DA5CEF"/>
    <w:rsid w:val="00DA6F1C"/>
    <w:rsid w:val="00DA7A66"/>
    <w:rsid w:val="00DB006F"/>
    <w:rsid w:val="00DB0408"/>
    <w:rsid w:val="00DB13D5"/>
    <w:rsid w:val="00DB34AC"/>
    <w:rsid w:val="00DB37C9"/>
    <w:rsid w:val="00DB423C"/>
    <w:rsid w:val="00DB432D"/>
    <w:rsid w:val="00DB4D19"/>
    <w:rsid w:val="00DB566B"/>
    <w:rsid w:val="00DB6AED"/>
    <w:rsid w:val="00DB6BDE"/>
    <w:rsid w:val="00DB6C82"/>
    <w:rsid w:val="00DB6E7C"/>
    <w:rsid w:val="00DB709D"/>
    <w:rsid w:val="00DB7192"/>
    <w:rsid w:val="00DB72FA"/>
    <w:rsid w:val="00DB7F8D"/>
    <w:rsid w:val="00DC026E"/>
    <w:rsid w:val="00DC15C4"/>
    <w:rsid w:val="00DC162B"/>
    <w:rsid w:val="00DC454E"/>
    <w:rsid w:val="00DC4889"/>
    <w:rsid w:val="00DC6780"/>
    <w:rsid w:val="00DC71A7"/>
    <w:rsid w:val="00DC7538"/>
    <w:rsid w:val="00DC75A8"/>
    <w:rsid w:val="00DD1FEC"/>
    <w:rsid w:val="00DD2E44"/>
    <w:rsid w:val="00DD3F79"/>
    <w:rsid w:val="00DD4495"/>
    <w:rsid w:val="00DD4B27"/>
    <w:rsid w:val="00DD6FB1"/>
    <w:rsid w:val="00DE128D"/>
    <w:rsid w:val="00DE17F5"/>
    <w:rsid w:val="00DE19B2"/>
    <w:rsid w:val="00DE1CEE"/>
    <w:rsid w:val="00DE30CC"/>
    <w:rsid w:val="00DE4732"/>
    <w:rsid w:val="00DE5DC0"/>
    <w:rsid w:val="00DE6FED"/>
    <w:rsid w:val="00DF0828"/>
    <w:rsid w:val="00DF2B3F"/>
    <w:rsid w:val="00DF34B7"/>
    <w:rsid w:val="00DF3987"/>
    <w:rsid w:val="00DF64F5"/>
    <w:rsid w:val="00DF6B07"/>
    <w:rsid w:val="00DF6D30"/>
    <w:rsid w:val="00DF7139"/>
    <w:rsid w:val="00DF7380"/>
    <w:rsid w:val="00E00362"/>
    <w:rsid w:val="00E028E6"/>
    <w:rsid w:val="00E02FAD"/>
    <w:rsid w:val="00E031B8"/>
    <w:rsid w:val="00E03365"/>
    <w:rsid w:val="00E05121"/>
    <w:rsid w:val="00E118DE"/>
    <w:rsid w:val="00E123BA"/>
    <w:rsid w:val="00E12FC5"/>
    <w:rsid w:val="00E14A15"/>
    <w:rsid w:val="00E158BF"/>
    <w:rsid w:val="00E166E9"/>
    <w:rsid w:val="00E20B50"/>
    <w:rsid w:val="00E228B5"/>
    <w:rsid w:val="00E22BC4"/>
    <w:rsid w:val="00E2733A"/>
    <w:rsid w:val="00E31188"/>
    <w:rsid w:val="00E31F99"/>
    <w:rsid w:val="00E347D1"/>
    <w:rsid w:val="00E35959"/>
    <w:rsid w:val="00E35CFC"/>
    <w:rsid w:val="00E43419"/>
    <w:rsid w:val="00E436F8"/>
    <w:rsid w:val="00E461AE"/>
    <w:rsid w:val="00E46BC9"/>
    <w:rsid w:val="00E47C56"/>
    <w:rsid w:val="00E50827"/>
    <w:rsid w:val="00E528D1"/>
    <w:rsid w:val="00E53419"/>
    <w:rsid w:val="00E5366B"/>
    <w:rsid w:val="00E55511"/>
    <w:rsid w:val="00E56247"/>
    <w:rsid w:val="00E60AFA"/>
    <w:rsid w:val="00E61343"/>
    <w:rsid w:val="00E61FEB"/>
    <w:rsid w:val="00E63309"/>
    <w:rsid w:val="00E63F55"/>
    <w:rsid w:val="00E64919"/>
    <w:rsid w:val="00E65582"/>
    <w:rsid w:val="00E656F1"/>
    <w:rsid w:val="00E6602D"/>
    <w:rsid w:val="00E7070D"/>
    <w:rsid w:val="00E7117D"/>
    <w:rsid w:val="00E712DB"/>
    <w:rsid w:val="00E72384"/>
    <w:rsid w:val="00E739C9"/>
    <w:rsid w:val="00E73CDD"/>
    <w:rsid w:val="00E74217"/>
    <w:rsid w:val="00E76614"/>
    <w:rsid w:val="00E803ED"/>
    <w:rsid w:val="00E825AC"/>
    <w:rsid w:val="00E829FD"/>
    <w:rsid w:val="00E83E28"/>
    <w:rsid w:val="00E840EF"/>
    <w:rsid w:val="00E86D43"/>
    <w:rsid w:val="00E87303"/>
    <w:rsid w:val="00E876D9"/>
    <w:rsid w:val="00E91D73"/>
    <w:rsid w:val="00E93051"/>
    <w:rsid w:val="00E940E0"/>
    <w:rsid w:val="00E94209"/>
    <w:rsid w:val="00EA0743"/>
    <w:rsid w:val="00EA3CDD"/>
    <w:rsid w:val="00EA5002"/>
    <w:rsid w:val="00EA7944"/>
    <w:rsid w:val="00EB0458"/>
    <w:rsid w:val="00EB16DF"/>
    <w:rsid w:val="00EB241D"/>
    <w:rsid w:val="00EB2900"/>
    <w:rsid w:val="00EB2A17"/>
    <w:rsid w:val="00EB457B"/>
    <w:rsid w:val="00EC0F83"/>
    <w:rsid w:val="00EC1F8F"/>
    <w:rsid w:val="00EC3524"/>
    <w:rsid w:val="00EC596E"/>
    <w:rsid w:val="00EC5B4C"/>
    <w:rsid w:val="00EC6144"/>
    <w:rsid w:val="00EC6901"/>
    <w:rsid w:val="00EC6D6E"/>
    <w:rsid w:val="00ED1553"/>
    <w:rsid w:val="00ED1BDA"/>
    <w:rsid w:val="00ED35F9"/>
    <w:rsid w:val="00ED394A"/>
    <w:rsid w:val="00ED3A18"/>
    <w:rsid w:val="00ED4A37"/>
    <w:rsid w:val="00ED4FC2"/>
    <w:rsid w:val="00ED5309"/>
    <w:rsid w:val="00ED7244"/>
    <w:rsid w:val="00ED7612"/>
    <w:rsid w:val="00ED7AF6"/>
    <w:rsid w:val="00EE0F69"/>
    <w:rsid w:val="00EE2957"/>
    <w:rsid w:val="00EE2EAB"/>
    <w:rsid w:val="00EE32FD"/>
    <w:rsid w:val="00EE56F7"/>
    <w:rsid w:val="00EE5854"/>
    <w:rsid w:val="00EE643B"/>
    <w:rsid w:val="00EE7DE4"/>
    <w:rsid w:val="00EF0B9C"/>
    <w:rsid w:val="00EF1A65"/>
    <w:rsid w:val="00EF3F24"/>
    <w:rsid w:val="00F00DF2"/>
    <w:rsid w:val="00F022E8"/>
    <w:rsid w:val="00F027C5"/>
    <w:rsid w:val="00F03009"/>
    <w:rsid w:val="00F040F5"/>
    <w:rsid w:val="00F0422F"/>
    <w:rsid w:val="00F0467D"/>
    <w:rsid w:val="00F04D8C"/>
    <w:rsid w:val="00F05421"/>
    <w:rsid w:val="00F05884"/>
    <w:rsid w:val="00F10463"/>
    <w:rsid w:val="00F114E3"/>
    <w:rsid w:val="00F128B5"/>
    <w:rsid w:val="00F12F2E"/>
    <w:rsid w:val="00F14395"/>
    <w:rsid w:val="00F14B2F"/>
    <w:rsid w:val="00F150E3"/>
    <w:rsid w:val="00F15F46"/>
    <w:rsid w:val="00F170CF"/>
    <w:rsid w:val="00F17C7F"/>
    <w:rsid w:val="00F22764"/>
    <w:rsid w:val="00F228D2"/>
    <w:rsid w:val="00F27A5C"/>
    <w:rsid w:val="00F306A9"/>
    <w:rsid w:val="00F32299"/>
    <w:rsid w:val="00F32C3F"/>
    <w:rsid w:val="00F32F1F"/>
    <w:rsid w:val="00F331B2"/>
    <w:rsid w:val="00F337C1"/>
    <w:rsid w:val="00F33B02"/>
    <w:rsid w:val="00F33B20"/>
    <w:rsid w:val="00F340BC"/>
    <w:rsid w:val="00F36270"/>
    <w:rsid w:val="00F36587"/>
    <w:rsid w:val="00F40DCE"/>
    <w:rsid w:val="00F40EE0"/>
    <w:rsid w:val="00F416E0"/>
    <w:rsid w:val="00F423B3"/>
    <w:rsid w:val="00F428FC"/>
    <w:rsid w:val="00F430E9"/>
    <w:rsid w:val="00F43428"/>
    <w:rsid w:val="00F4384D"/>
    <w:rsid w:val="00F4460D"/>
    <w:rsid w:val="00F4476D"/>
    <w:rsid w:val="00F45584"/>
    <w:rsid w:val="00F4581F"/>
    <w:rsid w:val="00F46A29"/>
    <w:rsid w:val="00F470BF"/>
    <w:rsid w:val="00F474D6"/>
    <w:rsid w:val="00F516A0"/>
    <w:rsid w:val="00F5199D"/>
    <w:rsid w:val="00F52D29"/>
    <w:rsid w:val="00F54087"/>
    <w:rsid w:val="00F540E0"/>
    <w:rsid w:val="00F553F0"/>
    <w:rsid w:val="00F55453"/>
    <w:rsid w:val="00F557F7"/>
    <w:rsid w:val="00F5612B"/>
    <w:rsid w:val="00F56D19"/>
    <w:rsid w:val="00F57B73"/>
    <w:rsid w:val="00F57D7E"/>
    <w:rsid w:val="00F60BDB"/>
    <w:rsid w:val="00F611FF"/>
    <w:rsid w:val="00F639F2"/>
    <w:rsid w:val="00F656D6"/>
    <w:rsid w:val="00F66815"/>
    <w:rsid w:val="00F66F5F"/>
    <w:rsid w:val="00F70536"/>
    <w:rsid w:val="00F707F3"/>
    <w:rsid w:val="00F70B2B"/>
    <w:rsid w:val="00F70BA5"/>
    <w:rsid w:val="00F71BF3"/>
    <w:rsid w:val="00F735E8"/>
    <w:rsid w:val="00F74448"/>
    <w:rsid w:val="00F7589A"/>
    <w:rsid w:val="00F76CFA"/>
    <w:rsid w:val="00F831DD"/>
    <w:rsid w:val="00F83244"/>
    <w:rsid w:val="00F84036"/>
    <w:rsid w:val="00F844A7"/>
    <w:rsid w:val="00F8459B"/>
    <w:rsid w:val="00F84F53"/>
    <w:rsid w:val="00F85ADE"/>
    <w:rsid w:val="00F91505"/>
    <w:rsid w:val="00F91F8B"/>
    <w:rsid w:val="00F923B0"/>
    <w:rsid w:val="00F94312"/>
    <w:rsid w:val="00F9433F"/>
    <w:rsid w:val="00F94425"/>
    <w:rsid w:val="00F95A13"/>
    <w:rsid w:val="00F960B9"/>
    <w:rsid w:val="00F9704A"/>
    <w:rsid w:val="00FA3983"/>
    <w:rsid w:val="00FA3D45"/>
    <w:rsid w:val="00FA451A"/>
    <w:rsid w:val="00FA4E1F"/>
    <w:rsid w:val="00FA530B"/>
    <w:rsid w:val="00FA5ABF"/>
    <w:rsid w:val="00FA7AD9"/>
    <w:rsid w:val="00FB064C"/>
    <w:rsid w:val="00FB0F0C"/>
    <w:rsid w:val="00FB394C"/>
    <w:rsid w:val="00FB465D"/>
    <w:rsid w:val="00FB5F40"/>
    <w:rsid w:val="00FB61DD"/>
    <w:rsid w:val="00FC1C8B"/>
    <w:rsid w:val="00FC5883"/>
    <w:rsid w:val="00FC7267"/>
    <w:rsid w:val="00FC7A80"/>
    <w:rsid w:val="00FD1656"/>
    <w:rsid w:val="00FD17B1"/>
    <w:rsid w:val="00FD2040"/>
    <w:rsid w:val="00FD2B11"/>
    <w:rsid w:val="00FD38C0"/>
    <w:rsid w:val="00FD3B5C"/>
    <w:rsid w:val="00FD3C26"/>
    <w:rsid w:val="00FD47F4"/>
    <w:rsid w:val="00FD5B63"/>
    <w:rsid w:val="00FD63C4"/>
    <w:rsid w:val="00FD6B85"/>
    <w:rsid w:val="00FD73F7"/>
    <w:rsid w:val="00FD7507"/>
    <w:rsid w:val="00FE0517"/>
    <w:rsid w:val="00FE16D5"/>
    <w:rsid w:val="00FE2651"/>
    <w:rsid w:val="00FE3EBB"/>
    <w:rsid w:val="00FE49B5"/>
    <w:rsid w:val="00FE567D"/>
    <w:rsid w:val="00FE5C3F"/>
    <w:rsid w:val="00FE600C"/>
    <w:rsid w:val="00FE6117"/>
    <w:rsid w:val="00FE680B"/>
    <w:rsid w:val="00FF121D"/>
    <w:rsid w:val="00FF1504"/>
    <w:rsid w:val="00FF6F91"/>
    <w:rsid w:val="00FF7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E28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57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75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579A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4750D"/>
    <w:rPr>
      <w:rFonts w:ascii="Arial" w:eastAsia="黑体" w:hAnsi="Arial" w:cs="Times New Roman"/>
      <w:b/>
      <w:kern w:val="2"/>
      <w:sz w:val="32"/>
    </w:rPr>
  </w:style>
  <w:style w:type="paragraph" w:styleId="Header">
    <w:name w:val="header"/>
    <w:basedOn w:val="Normal"/>
    <w:link w:val="HeaderChar"/>
    <w:uiPriority w:val="99"/>
    <w:rsid w:val="00550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500CD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rsid w:val="005500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00CD"/>
    <w:rPr>
      <w:rFonts w:cs="Times New Roman"/>
      <w:kern w:val="2"/>
      <w:sz w:val="18"/>
    </w:rPr>
  </w:style>
  <w:style w:type="paragraph" w:styleId="BalloonText">
    <w:name w:val="Balloon Text"/>
    <w:basedOn w:val="Normal"/>
    <w:link w:val="BalloonTextChar"/>
    <w:uiPriority w:val="99"/>
    <w:rsid w:val="003F695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5859"/>
    <w:rPr>
      <w:rFonts w:cs="Times New Roman"/>
      <w:kern w:val="2"/>
      <w:sz w:val="18"/>
    </w:rPr>
  </w:style>
  <w:style w:type="paragraph" w:styleId="NormalWeb">
    <w:name w:val="Normal (Web)"/>
    <w:basedOn w:val="Normal"/>
    <w:uiPriority w:val="99"/>
    <w:rsid w:val="00705B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6B40B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F051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E56247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E17F5"/>
    <w:pPr>
      <w:ind w:firstLineChars="200" w:firstLine="420"/>
    </w:pPr>
    <w:rPr>
      <w:rFonts w:ascii="Calibri" w:hAnsi="Calibri"/>
      <w:szCs w:val="22"/>
    </w:rPr>
  </w:style>
  <w:style w:type="character" w:styleId="PageNumber">
    <w:name w:val="page number"/>
    <w:basedOn w:val="DefaultParagraphFont"/>
    <w:uiPriority w:val="99"/>
    <w:rsid w:val="002F2E97"/>
    <w:rPr>
      <w:rFonts w:cs="Times New Roman"/>
    </w:rPr>
  </w:style>
  <w:style w:type="paragraph" w:styleId="Date">
    <w:name w:val="Date"/>
    <w:basedOn w:val="Normal"/>
    <w:next w:val="Normal"/>
    <w:link w:val="DateChar"/>
    <w:uiPriority w:val="99"/>
    <w:rsid w:val="002C1261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2C1261"/>
    <w:rPr>
      <w:rFonts w:cs="Times New Roman"/>
      <w:kern w:val="2"/>
      <w:sz w:val="24"/>
    </w:rPr>
  </w:style>
  <w:style w:type="paragraph" w:customStyle="1" w:styleId="a">
    <w:name w:val="宋小四"/>
    <w:basedOn w:val="Normal"/>
    <w:uiPriority w:val="99"/>
    <w:rsid w:val="005F5F6A"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a0">
    <w:name w:val="宋四"/>
    <w:basedOn w:val="Normal"/>
    <w:uiPriority w:val="99"/>
    <w:rsid w:val="005F5F6A"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8"/>
    </w:rPr>
  </w:style>
  <w:style w:type="paragraph" w:customStyle="1" w:styleId="a1">
    <w:name w:val="楷四"/>
    <w:basedOn w:val="Normal"/>
    <w:uiPriority w:val="99"/>
    <w:rsid w:val="005F5F6A"/>
    <w:pPr>
      <w:tabs>
        <w:tab w:val="left" w:pos="5400"/>
      </w:tabs>
      <w:spacing w:line="360" w:lineRule="auto"/>
      <w:ind w:firstLineChars="200" w:firstLine="200"/>
    </w:pPr>
    <w:rPr>
      <w:rFonts w:eastAsia="楷体_GB2312"/>
      <w:sz w:val="28"/>
    </w:rPr>
  </w:style>
  <w:style w:type="paragraph" w:customStyle="1" w:styleId="a2">
    <w:name w:val="黑二"/>
    <w:basedOn w:val="Normal"/>
    <w:uiPriority w:val="99"/>
    <w:rsid w:val="005F5F6A"/>
    <w:pPr>
      <w:tabs>
        <w:tab w:val="left" w:pos="5400"/>
      </w:tabs>
      <w:spacing w:line="360" w:lineRule="auto"/>
      <w:jc w:val="center"/>
    </w:pPr>
    <w:rPr>
      <w:rFonts w:ascii="华文细黑" w:eastAsia="黑体" w:hAnsi="华文细黑"/>
      <w:sz w:val="44"/>
    </w:rPr>
  </w:style>
  <w:style w:type="paragraph" w:styleId="PlainText">
    <w:name w:val="Plain Text"/>
    <w:basedOn w:val="Normal"/>
    <w:link w:val="PlainTextChar"/>
    <w:uiPriority w:val="99"/>
    <w:rsid w:val="00851536"/>
    <w:rPr>
      <w:rFonts w:ascii="宋体" w:hAnsi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51536"/>
    <w:rPr>
      <w:rFonts w:ascii="宋体" w:hAnsi="Courier New" w:cs="Times New Roman"/>
      <w:kern w:val="2"/>
      <w:sz w:val="21"/>
    </w:rPr>
  </w:style>
  <w:style w:type="paragraph" w:customStyle="1" w:styleId="font5">
    <w:name w:val="font5"/>
    <w:basedOn w:val="Normal"/>
    <w:uiPriority w:val="99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Normal"/>
    <w:uiPriority w:val="99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Normal"/>
    <w:uiPriority w:val="99"/>
    <w:rsid w:val="009F4EA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Normal"/>
    <w:uiPriority w:val="99"/>
    <w:rsid w:val="009F4EA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Normal"/>
    <w:uiPriority w:val="99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Normal"/>
    <w:uiPriority w:val="99"/>
    <w:rsid w:val="009F4EAA"/>
    <w:pPr>
      <w:widowControl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Normal"/>
    <w:uiPriority w:val="99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7">
    <w:name w:val="xl77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8">
    <w:name w:val="xl78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9">
    <w:name w:val="xl79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Normal"/>
    <w:uiPriority w:val="99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81">
    <w:name w:val="xl81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3">
    <w:name w:val="xl83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84">
    <w:name w:val="xl84"/>
    <w:basedOn w:val="Normal"/>
    <w:uiPriority w:val="99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85">
    <w:name w:val="xl85"/>
    <w:basedOn w:val="Normal"/>
    <w:uiPriority w:val="99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">
    <w:name w:val="普通(网站)1"/>
    <w:basedOn w:val="Normal"/>
    <w:uiPriority w:val="99"/>
    <w:rsid w:val="00DB6B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2"/>
    <w:basedOn w:val="Normal"/>
    <w:uiPriority w:val="99"/>
    <w:rsid w:val="00623D34"/>
    <w:pPr>
      <w:spacing w:line="360" w:lineRule="auto"/>
      <w:ind w:firstLineChars="196" w:firstLine="551"/>
    </w:pPr>
  </w:style>
  <w:style w:type="paragraph" w:styleId="BodyTextIndent">
    <w:name w:val="Body Text Indent"/>
    <w:basedOn w:val="Normal"/>
    <w:link w:val="BodyTextIndentChar"/>
    <w:uiPriority w:val="99"/>
    <w:rsid w:val="00D22651"/>
    <w:pPr>
      <w:ind w:firstLine="600"/>
    </w:pPr>
    <w:rPr>
      <w:rFonts w:eastAsia="仿宋_GB2312"/>
      <w:sz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22651"/>
    <w:rPr>
      <w:rFonts w:eastAsia="仿宋_GB2312" w:cs="Times New Roman"/>
      <w:kern w:val="2"/>
      <w:sz w:val="24"/>
    </w:rPr>
  </w:style>
  <w:style w:type="paragraph" w:customStyle="1" w:styleId="11">
    <w:name w:val="普通(网站)11"/>
    <w:basedOn w:val="Normal"/>
    <w:uiPriority w:val="99"/>
    <w:rsid w:val="00A31D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7">
    <w:name w:val="font7"/>
    <w:basedOn w:val="Normal"/>
    <w:uiPriority w:val="99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Normal"/>
    <w:uiPriority w:val="99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9">
    <w:name w:val="font9"/>
    <w:basedOn w:val="Normal"/>
    <w:uiPriority w:val="99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0">
    <w:name w:val="font10"/>
    <w:basedOn w:val="Normal"/>
    <w:uiPriority w:val="99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xl86">
    <w:name w:val="xl86"/>
    <w:basedOn w:val="Normal"/>
    <w:uiPriority w:val="99"/>
    <w:rsid w:val="003841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87">
    <w:name w:val="xl87"/>
    <w:basedOn w:val="Normal"/>
    <w:uiPriority w:val="99"/>
    <w:rsid w:val="003841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88">
    <w:name w:val="xl88"/>
    <w:basedOn w:val="Normal"/>
    <w:uiPriority w:val="99"/>
    <w:rsid w:val="003841A2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9">
    <w:name w:val="xl89"/>
    <w:basedOn w:val="Normal"/>
    <w:uiPriority w:val="99"/>
    <w:rsid w:val="003841A2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2"/>
      <w:szCs w:val="22"/>
    </w:rPr>
  </w:style>
  <w:style w:type="paragraph" w:customStyle="1" w:styleId="New">
    <w:name w:val="正文 New"/>
    <w:uiPriority w:val="99"/>
    <w:rsid w:val="00123C96"/>
    <w:pPr>
      <w:widowControl w:val="0"/>
      <w:jc w:val="both"/>
    </w:pPr>
    <w:rPr>
      <w:szCs w:val="24"/>
    </w:rPr>
  </w:style>
  <w:style w:type="paragraph" w:customStyle="1" w:styleId="Default">
    <w:name w:val="Default"/>
    <w:uiPriority w:val="99"/>
    <w:rsid w:val="001813A0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paragraph" w:styleId="NoSpacing">
    <w:name w:val="No Spacing"/>
    <w:link w:val="NoSpacingChar"/>
    <w:uiPriority w:val="99"/>
    <w:qFormat/>
    <w:rsid w:val="00445859"/>
    <w:rPr>
      <w:rFonts w:ascii="Calibri" w:hAnsi="Calibri"/>
      <w:kern w:val="0"/>
      <w:sz w:val="22"/>
    </w:rPr>
  </w:style>
  <w:style w:type="character" w:customStyle="1" w:styleId="NoSpacingChar">
    <w:name w:val="No Spacing Char"/>
    <w:link w:val="NoSpacing"/>
    <w:uiPriority w:val="99"/>
    <w:locked/>
    <w:rsid w:val="00445859"/>
    <w:rPr>
      <w:rFonts w:ascii="Calibri" w:hAnsi="Calibri"/>
      <w:sz w:val="22"/>
    </w:rPr>
  </w:style>
  <w:style w:type="paragraph" w:customStyle="1" w:styleId="p0">
    <w:name w:val="p0"/>
    <w:basedOn w:val="Normal"/>
    <w:uiPriority w:val="99"/>
    <w:rsid w:val="0004750D"/>
    <w:pPr>
      <w:widowControl/>
    </w:pPr>
    <w:rPr>
      <w:kern w:val="0"/>
      <w:szCs w:val="20"/>
    </w:rPr>
  </w:style>
  <w:style w:type="paragraph" w:styleId="FootnoteText">
    <w:name w:val="footnote text"/>
    <w:basedOn w:val="Normal"/>
    <w:link w:val="FootnoteTextChar"/>
    <w:uiPriority w:val="99"/>
    <w:rsid w:val="0004750D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4750D"/>
    <w:rPr>
      <w:rFonts w:cs="Times New Roman"/>
      <w:kern w:val="2"/>
      <w:sz w:val="18"/>
    </w:rPr>
  </w:style>
  <w:style w:type="character" w:styleId="FootnoteReference">
    <w:name w:val="footnote reference"/>
    <w:basedOn w:val="DefaultParagraphFont"/>
    <w:uiPriority w:val="99"/>
    <w:rsid w:val="0004750D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04750D"/>
    <w:rPr>
      <w:rFonts w:cs="Times New Roman"/>
      <w:b/>
    </w:rPr>
  </w:style>
  <w:style w:type="character" w:customStyle="1" w:styleId="BodyTextChar">
    <w:name w:val="Body Text Char"/>
    <w:link w:val="BodyText"/>
    <w:uiPriority w:val="99"/>
    <w:locked/>
    <w:rsid w:val="0004750D"/>
    <w:rPr>
      <w:rFonts w:ascii="华文中宋" w:eastAsia="华文中宋"/>
      <w:b/>
      <w:sz w:val="24"/>
    </w:rPr>
  </w:style>
  <w:style w:type="character" w:customStyle="1" w:styleId="Char1">
    <w:name w:val="批注框文本 Char1"/>
    <w:uiPriority w:val="99"/>
    <w:semiHidden/>
    <w:rsid w:val="0004750D"/>
    <w:rPr>
      <w:rFonts w:ascii="Times New Roman" w:eastAsia="宋体" w:hAnsi="Times New Roman"/>
      <w:sz w:val="18"/>
    </w:rPr>
  </w:style>
  <w:style w:type="paragraph" w:styleId="BodyText">
    <w:name w:val="Body Text"/>
    <w:basedOn w:val="Normal"/>
    <w:link w:val="BodyTextChar1"/>
    <w:uiPriority w:val="99"/>
    <w:rsid w:val="0004750D"/>
    <w:pPr>
      <w:spacing w:line="560" w:lineRule="exact"/>
      <w:jc w:val="center"/>
    </w:pPr>
    <w:rPr>
      <w:rFonts w:ascii="华文中宋" w:eastAsia="华文中宋"/>
      <w:b/>
      <w:kern w:val="0"/>
      <w:sz w:val="24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character" w:customStyle="1" w:styleId="Char10">
    <w:name w:val="正文文本 Char1"/>
    <w:uiPriority w:val="99"/>
    <w:rsid w:val="0004750D"/>
    <w:rPr>
      <w:kern w:val="2"/>
      <w:sz w:val="24"/>
    </w:rPr>
  </w:style>
  <w:style w:type="paragraph" w:customStyle="1" w:styleId="10">
    <w:name w:val="列出段落1"/>
    <w:basedOn w:val="Normal"/>
    <w:uiPriority w:val="99"/>
    <w:rsid w:val="0004750D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">
    <w:name w:val="Char"/>
    <w:basedOn w:val="Normal"/>
    <w:uiPriority w:val="99"/>
    <w:rsid w:val="0004750D"/>
    <w:pPr>
      <w:spacing w:line="360" w:lineRule="auto"/>
      <w:ind w:firstLineChars="196" w:firstLine="551"/>
    </w:pPr>
  </w:style>
  <w:style w:type="paragraph" w:customStyle="1" w:styleId="a3">
    <w:name w:val="正楷四"/>
    <w:basedOn w:val="Normal"/>
    <w:uiPriority w:val="99"/>
    <w:rsid w:val="0004750D"/>
    <w:pPr>
      <w:spacing w:line="300" w:lineRule="auto"/>
      <w:ind w:firstLineChars="200" w:firstLine="200"/>
    </w:pPr>
    <w:rPr>
      <w:rFonts w:ascii="宋体" w:eastAsia="楷体_GB2312" w:hAnsi="宋体"/>
      <w:sz w:val="28"/>
    </w:rPr>
  </w:style>
  <w:style w:type="paragraph" w:customStyle="1" w:styleId="Char21">
    <w:name w:val="Char21"/>
    <w:basedOn w:val="Normal"/>
    <w:uiPriority w:val="99"/>
    <w:rsid w:val="00FF1504"/>
    <w:pPr>
      <w:spacing w:line="360" w:lineRule="auto"/>
      <w:ind w:firstLineChars="196" w:firstLine="551"/>
    </w:pPr>
  </w:style>
  <w:style w:type="paragraph" w:styleId="Title">
    <w:name w:val="Title"/>
    <w:aliases w:val="一级标题"/>
    <w:basedOn w:val="Normal"/>
    <w:next w:val="Normal"/>
    <w:link w:val="TitleChar"/>
    <w:uiPriority w:val="99"/>
    <w:qFormat/>
    <w:rsid w:val="00BC579A"/>
    <w:pPr>
      <w:widowControl/>
      <w:ind w:firstLineChars="200" w:firstLine="200"/>
    </w:pPr>
    <w:rPr>
      <w:rFonts w:ascii="Cambria" w:eastAsia="方正黑体_GBK" w:hAnsi="Cambria"/>
      <w:kern w:val="0"/>
      <w:sz w:val="32"/>
      <w:szCs w:val="44"/>
    </w:rPr>
  </w:style>
  <w:style w:type="character" w:customStyle="1" w:styleId="TitleChar">
    <w:name w:val="Title Char"/>
    <w:aliases w:val="一级标题 Char"/>
    <w:basedOn w:val="DefaultParagraphFont"/>
    <w:link w:val="Title"/>
    <w:uiPriority w:val="99"/>
    <w:locked/>
    <w:rsid w:val="00BC579A"/>
    <w:rPr>
      <w:rFonts w:ascii="Cambria" w:eastAsia="方正黑体_GBK" w:hAnsi="Cambria" w:cs="Times New Roman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7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15</Pages>
  <Words>485</Words>
  <Characters>2770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关于召开小学校长教学领导力研讨会的</dc:title>
  <dc:subject/>
  <dc:creator>user</dc:creator>
  <cp:keywords/>
  <dc:description/>
  <cp:lastModifiedBy>lenovo</cp:lastModifiedBy>
  <cp:revision>3</cp:revision>
  <cp:lastPrinted>2014-04-25T06:36:00Z</cp:lastPrinted>
  <dcterms:created xsi:type="dcterms:W3CDTF">2015-05-31T12:05:00Z</dcterms:created>
  <dcterms:modified xsi:type="dcterms:W3CDTF">2015-05-31T12:06:00Z</dcterms:modified>
</cp:coreProperties>
</file>